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E4C18F9" w:rsidR="00BF7F06" w:rsidRPr="00A11D21" w:rsidRDefault="00DC760B" w:rsidP="009E4AB7">
      <w:pPr>
        <w:rPr>
          <w:rFonts w:ascii="Calibri" w:hAnsi="Calibri" w:cs="Calibri"/>
          <w:b/>
          <w:bCs/>
        </w:rPr>
      </w:pPr>
      <w:r>
        <w:rPr>
          <w:rFonts w:ascii="Calibri" w:hAnsi="Calibri" w:cs="Calibri"/>
          <w:b/>
          <w:bCs/>
        </w:rPr>
        <w:t>Breakthrough</w:t>
      </w:r>
    </w:p>
    <w:p w14:paraId="2CDC2AFF" w14:textId="70B69701" w:rsidR="007A6325" w:rsidRPr="00A11D21" w:rsidRDefault="006B7835" w:rsidP="009E4AB7">
      <w:pPr>
        <w:rPr>
          <w:rFonts w:ascii="Calibri" w:hAnsi="Calibri" w:cs="Calibri"/>
          <w:b/>
          <w:bCs/>
        </w:rPr>
      </w:pPr>
      <w:r>
        <w:rPr>
          <w:rFonts w:ascii="Calibri" w:hAnsi="Calibri" w:cs="Calibri"/>
          <w:b/>
          <w:bCs/>
        </w:rPr>
        <w:t>When The Breakthroughs Break Down</w:t>
      </w:r>
      <w:r w:rsidR="004559C5">
        <w:rPr>
          <w:rFonts w:ascii="Calibri" w:hAnsi="Calibri" w:cs="Calibri"/>
          <w:b/>
          <w:bCs/>
        </w:rPr>
        <w:t xml:space="preserve"> (Part </w:t>
      </w:r>
      <w:r w:rsidR="00EB25BB">
        <w:rPr>
          <w:rFonts w:ascii="Calibri" w:hAnsi="Calibri" w:cs="Calibri"/>
          <w:b/>
          <w:bCs/>
        </w:rPr>
        <w:t>6</w:t>
      </w:r>
      <w:r w:rsidR="004559C5">
        <w:rPr>
          <w:rFonts w:ascii="Calibri" w:hAnsi="Calibri" w:cs="Calibri"/>
          <w:b/>
          <w:bCs/>
        </w:rPr>
        <w:t xml:space="preserve"> of </w:t>
      </w:r>
      <w:r w:rsidR="00EB25BB">
        <w:rPr>
          <w:rFonts w:ascii="Calibri" w:hAnsi="Calibri" w:cs="Calibri"/>
          <w:b/>
          <w:bCs/>
        </w:rPr>
        <w:t>9</w:t>
      </w:r>
      <w:r w:rsidR="004559C5">
        <w:rPr>
          <w:rFonts w:ascii="Calibri" w:hAnsi="Calibri" w:cs="Calibri"/>
          <w:b/>
          <w:bCs/>
        </w:rPr>
        <w:t>)</w:t>
      </w:r>
    </w:p>
    <w:p w14:paraId="156A3DE0" w14:textId="54DF2EF3" w:rsidR="007A6325" w:rsidRPr="00A11D21" w:rsidRDefault="00DC760B" w:rsidP="009E4AB7">
      <w:pPr>
        <w:rPr>
          <w:rFonts w:ascii="Calibri" w:hAnsi="Calibri" w:cs="Calibri"/>
          <w:b/>
          <w:bCs/>
        </w:rPr>
      </w:pPr>
      <w:r>
        <w:rPr>
          <w:rFonts w:ascii="Calibri" w:hAnsi="Calibri" w:cs="Calibri"/>
          <w:b/>
          <w:bCs/>
        </w:rPr>
        <w:t xml:space="preserve">2 Kings </w:t>
      </w:r>
      <w:r w:rsidR="006B7835">
        <w:rPr>
          <w:rFonts w:ascii="Calibri" w:hAnsi="Calibri" w:cs="Calibri"/>
          <w:b/>
          <w:bCs/>
        </w:rPr>
        <w:t>4:8-37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187CC12" w14:textId="6E04EC81" w:rsidR="006B7835" w:rsidRPr="006B7835" w:rsidRDefault="006B7835" w:rsidP="006B7835">
      <w:pPr>
        <w:spacing w:line="276" w:lineRule="auto"/>
        <w:rPr>
          <w:rFonts w:ascii="Calibri" w:hAnsi="Calibri"/>
        </w:rPr>
      </w:pPr>
      <w:r w:rsidRPr="006B7835">
        <w:rPr>
          <w:rFonts w:ascii="Calibri" w:hAnsi="Calibri"/>
        </w:rPr>
        <w:t>Have you ever had a time in your life where you had a great breakthrough? Maybe you prayed about something for a while and everything that you had prayed about began to come to fruition. Maybe you started a company or maybe you had a crisis that you were working through</w:t>
      </w:r>
      <w:r w:rsidR="00A722C1">
        <w:rPr>
          <w:rFonts w:ascii="Calibri" w:hAnsi="Calibri"/>
        </w:rPr>
        <w:t>. T</w:t>
      </w:r>
      <w:r w:rsidRPr="006B7835">
        <w:rPr>
          <w:rFonts w:ascii="Calibri" w:hAnsi="Calibri"/>
        </w:rPr>
        <w:t>hen all of a sudden it was like God showed up and everything was great. But then one day the breakthrough broke down. You wondered, “Wait a second. I thought this was the answer to my prayers. I thought this was exactly where God was leading me.” Maybe it threw you for a loop</w:t>
      </w:r>
      <w:r w:rsidR="00061C0E">
        <w:rPr>
          <w:rFonts w:ascii="Calibri" w:hAnsi="Calibri"/>
        </w:rPr>
        <w:t>,</w:t>
      </w:r>
      <w:r w:rsidRPr="006B7835">
        <w:rPr>
          <w:rFonts w:ascii="Calibri" w:hAnsi="Calibri"/>
        </w:rPr>
        <w:t xml:space="preserve"> it confused you, and it sent you down a path that you did not expect. Maybe you had cancer. You prayed about it and you got better. You thought you'd had the breakthrough. </w:t>
      </w:r>
      <w:r w:rsidR="00061C0E">
        <w:rPr>
          <w:rFonts w:ascii="Calibri" w:hAnsi="Calibri"/>
        </w:rPr>
        <w:t>T</w:t>
      </w:r>
      <w:r w:rsidRPr="006B7835">
        <w:rPr>
          <w:rFonts w:ascii="Calibri" w:hAnsi="Calibri"/>
        </w:rPr>
        <w:t xml:space="preserve">hen you found out from the doctor a few years later that the cancer was back and the breakthrough broke down. </w:t>
      </w:r>
    </w:p>
    <w:p w14:paraId="51AC8E61" w14:textId="77777777" w:rsidR="006B7835" w:rsidRPr="006B7835" w:rsidRDefault="006B7835" w:rsidP="006B7835">
      <w:pPr>
        <w:spacing w:line="276" w:lineRule="auto"/>
        <w:rPr>
          <w:rFonts w:ascii="Calibri" w:hAnsi="Calibri"/>
        </w:rPr>
      </w:pPr>
    </w:p>
    <w:p w14:paraId="63DEEFC9" w14:textId="6C013812" w:rsidR="006B7835" w:rsidRPr="006B7835" w:rsidRDefault="006B7835" w:rsidP="006B7835">
      <w:pPr>
        <w:spacing w:line="276" w:lineRule="auto"/>
        <w:rPr>
          <w:rFonts w:ascii="Calibri" w:hAnsi="Calibri"/>
        </w:rPr>
      </w:pPr>
      <w:r w:rsidRPr="006B7835">
        <w:rPr>
          <w:rFonts w:ascii="Calibri" w:hAnsi="Calibri"/>
        </w:rPr>
        <w:t xml:space="preserve">Today I want to look at this powerful topic. What do we do when the breakthrough breaks down? If you look throughout </w:t>
      </w:r>
      <w:r w:rsidR="00A722C1">
        <w:rPr>
          <w:rFonts w:ascii="Calibri" w:hAnsi="Calibri"/>
        </w:rPr>
        <w:t>S</w:t>
      </w:r>
      <w:r w:rsidRPr="006B7835">
        <w:rPr>
          <w:rFonts w:ascii="Calibri" w:hAnsi="Calibri"/>
        </w:rPr>
        <w:t xml:space="preserve">cripture, the Bible tells us multiple examples of people that experienced a breakthrough and then a break down. </w:t>
      </w:r>
    </w:p>
    <w:p w14:paraId="7AA1E16F" w14:textId="77777777" w:rsidR="006B7835" w:rsidRPr="006B7835" w:rsidRDefault="006B7835" w:rsidP="006B7835">
      <w:pPr>
        <w:spacing w:line="276" w:lineRule="auto"/>
        <w:rPr>
          <w:rFonts w:ascii="Calibri" w:hAnsi="Calibri"/>
        </w:rPr>
      </w:pPr>
    </w:p>
    <w:p w14:paraId="2F526359" w14:textId="77777777" w:rsidR="006B7835" w:rsidRPr="006B7835" w:rsidRDefault="006B7835" w:rsidP="006B7835">
      <w:pPr>
        <w:spacing w:line="276" w:lineRule="auto"/>
        <w:rPr>
          <w:rFonts w:ascii="Calibri" w:hAnsi="Calibri"/>
        </w:rPr>
      </w:pPr>
      <w:r w:rsidRPr="006B7835">
        <w:rPr>
          <w:rFonts w:ascii="Calibri" w:hAnsi="Calibri"/>
        </w:rPr>
        <w:t xml:space="preserve">I'm thinking about the disciples who were spending three years with Jesus. They're getting mentored and taught by the very Son of God. Everything is amazing. Jesus is doing miracles. People's lives are being transformed. People are being healed. It’s incredible. There's a breakthrough. But one day the breakthrough broke down when Jesus was arrested and then He was crucified. The disciples are wondering, “How could the Son of God be arrested? How could He die? How can He leave us here all alone?” The breakthrough broke down. </w:t>
      </w:r>
    </w:p>
    <w:p w14:paraId="06BA2946" w14:textId="77777777" w:rsidR="006B7835" w:rsidRPr="006B7835" w:rsidRDefault="006B7835" w:rsidP="006B7835">
      <w:pPr>
        <w:spacing w:line="276" w:lineRule="auto"/>
        <w:rPr>
          <w:rFonts w:ascii="Calibri" w:hAnsi="Calibri"/>
        </w:rPr>
      </w:pPr>
    </w:p>
    <w:p w14:paraId="2ECE1109" w14:textId="0B80336F" w:rsidR="006B7835" w:rsidRPr="006B7835" w:rsidRDefault="006B7835" w:rsidP="006B7835">
      <w:pPr>
        <w:spacing w:line="276" w:lineRule="auto"/>
        <w:rPr>
          <w:rFonts w:ascii="Calibri" w:hAnsi="Calibri"/>
        </w:rPr>
      </w:pPr>
      <w:r w:rsidRPr="006B7835">
        <w:rPr>
          <w:rFonts w:ascii="Calibri" w:hAnsi="Calibri"/>
        </w:rPr>
        <w:t xml:space="preserve">The children of Israel felt that way in the book of Exodus. They were delivered from Egyptian captivity, the Red Sea parted, Moses showed up after 400 something years of oppression. They </w:t>
      </w:r>
      <w:r w:rsidR="00061C0E">
        <w:rPr>
          <w:rFonts w:ascii="Calibri" w:hAnsi="Calibri"/>
        </w:rPr>
        <w:t>were</w:t>
      </w:r>
      <w:r w:rsidRPr="006B7835">
        <w:rPr>
          <w:rFonts w:ascii="Calibri" w:hAnsi="Calibri"/>
        </w:rPr>
        <w:t xml:space="preserve"> delivered. But the breakthrough broke down. Now they're in the desert. They don't have water, they don't have food, they don't have what they need, and they want to go back to Egypt. “God, where are you? We had a breakthrough.” But now the breakthrough broke down.</w:t>
      </w:r>
    </w:p>
    <w:p w14:paraId="32705F5C" w14:textId="77777777" w:rsidR="006B7835" w:rsidRPr="006B7835" w:rsidRDefault="006B7835" w:rsidP="006B7835">
      <w:pPr>
        <w:spacing w:line="276" w:lineRule="auto"/>
        <w:rPr>
          <w:rFonts w:ascii="Calibri" w:hAnsi="Calibri"/>
        </w:rPr>
      </w:pPr>
    </w:p>
    <w:p w14:paraId="1C072524" w14:textId="77777777" w:rsidR="006B7835" w:rsidRPr="006B7835" w:rsidRDefault="006B7835" w:rsidP="006B7835">
      <w:pPr>
        <w:spacing w:line="276" w:lineRule="auto"/>
        <w:rPr>
          <w:rFonts w:ascii="Calibri" w:hAnsi="Calibri"/>
        </w:rPr>
      </w:pPr>
      <w:r w:rsidRPr="006B7835">
        <w:rPr>
          <w:rFonts w:ascii="Calibri" w:hAnsi="Calibri"/>
        </w:rPr>
        <w:t xml:space="preserve">In 2 Kings 4 there's a woman. She's called the Shunammite woman. We don't know her exact name. But she's a great woman of faith. She has a breakthrough, but the breakthrough breaks down. 2 Kings 4 details that for us. </w:t>
      </w:r>
    </w:p>
    <w:p w14:paraId="59288BF3" w14:textId="77777777" w:rsidR="006B7835" w:rsidRPr="006B7835" w:rsidRDefault="006B7835" w:rsidP="006B7835">
      <w:pPr>
        <w:spacing w:line="276" w:lineRule="auto"/>
        <w:rPr>
          <w:rFonts w:ascii="Calibri" w:hAnsi="Calibri"/>
        </w:rPr>
      </w:pPr>
    </w:p>
    <w:p w14:paraId="038DDA20" w14:textId="32EB0911" w:rsidR="006B7835" w:rsidRPr="006B7835" w:rsidRDefault="006B7835" w:rsidP="006B7835">
      <w:pPr>
        <w:spacing w:line="276" w:lineRule="auto"/>
        <w:rPr>
          <w:rFonts w:ascii="Calibri" w:hAnsi="Calibri"/>
        </w:rPr>
      </w:pPr>
      <w:r w:rsidRPr="006B7835">
        <w:rPr>
          <w:rFonts w:ascii="Calibri" w:hAnsi="Calibri"/>
        </w:rPr>
        <w:lastRenderedPageBreak/>
        <w:t xml:space="preserve">This woman is a wealthy woman. Her and her husband have no children. They decide to take the prophet Elisha into their home and feed him and host him as he traveled around the biblical world pursuing his prophetic ministry. They loved Elisha so much that they actually built a room on their house for the prophet to be able to stay in their home whenever he needed. Elisha is loving this wonderful couple of faith. </w:t>
      </w:r>
    </w:p>
    <w:p w14:paraId="73F59FDD" w14:textId="77777777" w:rsidR="006B7835" w:rsidRPr="006B7835" w:rsidRDefault="006B7835" w:rsidP="006B7835">
      <w:pPr>
        <w:spacing w:line="276" w:lineRule="auto"/>
        <w:rPr>
          <w:rFonts w:ascii="Calibri" w:hAnsi="Calibri"/>
        </w:rPr>
      </w:pPr>
    </w:p>
    <w:p w14:paraId="3102E1DD" w14:textId="1514A9C7" w:rsidR="006B7835" w:rsidRPr="006B7835" w:rsidRDefault="006B7835" w:rsidP="006B7835">
      <w:pPr>
        <w:spacing w:line="276" w:lineRule="auto"/>
        <w:rPr>
          <w:rFonts w:ascii="Calibri" w:hAnsi="Calibri"/>
        </w:rPr>
      </w:pPr>
      <w:r w:rsidRPr="006B7835">
        <w:rPr>
          <w:rFonts w:ascii="Calibri" w:hAnsi="Calibri"/>
        </w:rPr>
        <w:t>One day he's talking to Gehazi, his attendant</w:t>
      </w:r>
      <w:r w:rsidR="00A722C1">
        <w:rPr>
          <w:rFonts w:ascii="Calibri" w:hAnsi="Calibri"/>
        </w:rPr>
        <w:t>,</w:t>
      </w:r>
      <w:r w:rsidRPr="006B7835">
        <w:rPr>
          <w:rFonts w:ascii="Calibri" w:hAnsi="Calibri"/>
        </w:rPr>
        <w:t xml:space="preserve"> and he says, “We need to do something really nice, really thoughtful for the Shunammite woman because, after all, she’s has been taking care of us. What a great couple.” The attendant says, “They don't have any children.” Elisha says, “Get ready because very soon you're going to have a child.” </w:t>
      </w:r>
      <w:r w:rsidR="00A722C1">
        <w:rPr>
          <w:rFonts w:ascii="Calibri" w:hAnsi="Calibri"/>
        </w:rPr>
        <w:t>T</w:t>
      </w:r>
      <w:r w:rsidRPr="006B7835">
        <w:rPr>
          <w:rFonts w:ascii="Calibri" w:hAnsi="Calibri"/>
        </w:rPr>
        <w:t>his woman had been barren. She didn't have any children before. Her husband is probably older. She has prayed and prayed to have a child. Now the prophet Elisha tells her, “Your dream is going to become a reality.” This woman has a breakthrough</w:t>
      </w:r>
      <w:r w:rsidR="00061C0E">
        <w:rPr>
          <w:rFonts w:ascii="Calibri" w:hAnsi="Calibri"/>
        </w:rPr>
        <w:t>. J</w:t>
      </w:r>
      <w:r w:rsidRPr="006B7835">
        <w:rPr>
          <w:rFonts w:ascii="Calibri" w:hAnsi="Calibri"/>
        </w:rPr>
        <w:t xml:space="preserve">ust like Elisha told her, she has a child. </w:t>
      </w:r>
    </w:p>
    <w:p w14:paraId="569FA96F" w14:textId="77777777" w:rsidR="006B7835" w:rsidRPr="006B7835" w:rsidRDefault="006B7835" w:rsidP="006B7835">
      <w:pPr>
        <w:spacing w:line="276" w:lineRule="auto"/>
        <w:rPr>
          <w:rFonts w:ascii="Calibri" w:hAnsi="Calibri"/>
        </w:rPr>
      </w:pPr>
    </w:p>
    <w:p w14:paraId="4633F279" w14:textId="30F3CAA6" w:rsidR="006B7835" w:rsidRPr="006B7835" w:rsidRDefault="006B7835" w:rsidP="006B7835">
      <w:pPr>
        <w:spacing w:line="276" w:lineRule="auto"/>
        <w:rPr>
          <w:rFonts w:ascii="Calibri" w:hAnsi="Calibri"/>
        </w:rPr>
      </w:pPr>
      <w:r w:rsidRPr="006B7835">
        <w:rPr>
          <w:rFonts w:ascii="Calibri" w:hAnsi="Calibri"/>
        </w:rPr>
        <w:t>But as you read the pages of 2 Kings 4, one day, unexpectedly, the breakthrough breaks down. This boy, this child of promise, this young man who brought so much promise and so much joy and happiness to his mom and dad</w:t>
      </w:r>
      <w:r w:rsidR="00061C0E">
        <w:rPr>
          <w:rFonts w:ascii="Calibri" w:hAnsi="Calibri"/>
        </w:rPr>
        <w:t>,</w:t>
      </w:r>
      <w:r w:rsidRPr="006B7835">
        <w:rPr>
          <w:rFonts w:ascii="Calibri" w:hAnsi="Calibri"/>
        </w:rPr>
        <w:t xml:space="preserve"> dies unexpectedly. The father brings the boy to his mom. He probably had some type of a heat exhaustion because he</w:t>
      </w:r>
      <w:r w:rsidR="00061C0E">
        <w:rPr>
          <w:rFonts w:ascii="Calibri" w:hAnsi="Calibri"/>
        </w:rPr>
        <w:t xml:space="preserve"> wa</w:t>
      </w:r>
      <w:r w:rsidRPr="006B7835">
        <w:rPr>
          <w:rFonts w:ascii="Calibri" w:hAnsi="Calibri"/>
        </w:rPr>
        <w:t>s working in the field with his father. There the boy dies in the arms of his mother. Without delay, the mom gets up and begins to go find the prophet Elisha.</w:t>
      </w:r>
    </w:p>
    <w:p w14:paraId="51E9DC0E" w14:textId="77777777" w:rsidR="006B7835" w:rsidRPr="006B7835" w:rsidRDefault="006B7835" w:rsidP="006B7835">
      <w:pPr>
        <w:spacing w:line="276" w:lineRule="auto"/>
        <w:rPr>
          <w:rFonts w:ascii="Calibri" w:hAnsi="Calibri"/>
        </w:rPr>
      </w:pPr>
    </w:p>
    <w:p w14:paraId="13ABE599" w14:textId="77777777" w:rsidR="006B7835" w:rsidRPr="006B7835" w:rsidRDefault="006B7835" w:rsidP="006B7835">
      <w:pPr>
        <w:spacing w:line="276" w:lineRule="auto"/>
        <w:rPr>
          <w:rFonts w:ascii="Calibri" w:hAnsi="Calibri"/>
        </w:rPr>
      </w:pPr>
      <w:r w:rsidRPr="006B7835">
        <w:rPr>
          <w:rFonts w:ascii="Calibri" w:hAnsi="Calibri"/>
        </w:rPr>
        <w:t xml:space="preserve">I want you to see three principles today. I hope you'll write these down. Because I know that in your own life whenever there is a breakthrough, inevitably we will experience a break down. But here's the good news. The break down does not have to have the final word over our lives. Let's look today at 2 Kings 4 as we look at what to do when the breakthrough breaks down. </w:t>
      </w:r>
    </w:p>
    <w:p w14:paraId="4493D042" w14:textId="77777777" w:rsidR="006B7835" w:rsidRPr="006B7835" w:rsidRDefault="006B7835" w:rsidP="006B7835">
      <w:pPr>
        <w:spacing w:line="276" w:lineRule="auto"/>
        <w:rPr>
          <w:rFonts w:ascii="Calibri" w:hAnsi="Calibri"/>
        </w:rPr>
      </w:pPr>
    </w:p>
    <w:p w14:paraId="75A95E39" w14:textId="13B73D49" w:rsidR="006B7835" w:rsidRPr="006B7835" w:rsidRDefault="006B7835" w:rsidP="006B7835">
      <w:pPr>
        <w:spacing w:line="276" w:lineRule="auto"/>
        <w:rPr>
          <w:rFonts w:ascii="Calibri" w:hAnsi="Calibri"/>
          <w:b/>
          <w:bCs/>
        </w:rPr>
      </w:pPr>
      <w:r w:rsidRPr="006B7835">
        <w:rPr>
          <w:rFonts w:ascii="Calibri" w:hAnsi="Calibri"/>
          <w:b/>
          <w:bCs/>
        </w:rPr>
        <w:t>1. STAY IN PURSUIT</w:t>
      </w:r>
      <w:r w:rsidR="00AF4B30">
        <w:rPr>
          <w:rFonts w:ascii="Calibri" w:hAnsi="Calibri"/>
          <w:b/>
          <w:bCs/>
        </w:rPr>
        <w:t>.</w:t>
      </w:r>
    </w:p>
    <w:p w14:paraId="7D90A046" w14:textId="77777777" w:rsidR="006B7835" w:rsidRPr="006B7835" w:rsidRDefault="006B7835" w:rsidP="006B7835">
      <w:pPr>
        <w:spacing w:line="276" w:lineRule="auto"/>
        <w:rPr>
          <w:rFonts w:ascii="Calibri" w:hAnsi="Calibri"/>
        </w:rPr>
      </w:pPr>
    </w:p>
    <w:p w14:paraId="3061891A" w14:textId="7D0E21A0" w:rsidR="006B7835" w:rsidRPr="006B7835" w:rsidRDefault="006B7835" w:rsidP="006B7835">
      <w:pPr>
        <w:spacing w:line="276" w:lineRule="auto"/>
        <w:rPr>
          <w:rFonts w:ascii="Calibri" w:hAnsi="Calibri"/>
        </w:rPr>
      </w:pPr>
      <w:r w:rsidRPr="006B7835">
        <w:rPr>
          <w:rFonts w:ascii="Calibri" w:hAnsi="Calibri"/>
        </w:rPr>
        <w:t>The first thing I want us to observe is found right there in verse 22. What does the mom do? She finds the prophet</w:t>
      </w:r>
      <w:r w:rsidR="00A722C1">
        <w:rPr>
          <w:rFonts w:ascii="Calibri" w:hAnsi="Calibri"/>
        </w:rPr>
        <w:t>. S</w:t>
      </w:r>
      <w:r w:rsidRPr="006B7835">
        <w:rPr>
          <w:rFonts w:ascii="Calibri" w:hAnsi="Calibri"/>
        </w:rPr>
        <w:t xml:space="preserve">he goes after him. </w:t>
      </w:r>
    </w:p>
    <w:p w14:paraId="28D58509" w14:textId="77777777" w:rsidR="006B7835" w:rsidRPr="006B7835" w:rsidRDefault="006B7835" w:rsidP="006B7835">
      <w:pPr>
        <w:spacing w:line="276" w:lineRule="auto"/>
        <w:rPr>
          <w:rFonts w:ascii="Calibri" w:hAnsi="Calibri"/>
        </w:rPr>
      </w:pPr>
    </w:p>
    <w:p w14:paraId="225D74E6" w14:textId="77777777" w:rsidR="006B7835" w:rsidRPr="006B7835" w:rsidRDefault="006B7835" w:rsidP="006B7835">
      <w:pPr>
        <w:spacing w:line="276" w:lineRule="auto"/>
        <w:rPr>
          <w:rFonts w:ascii="Calibri" w:hAnsi="Calibri"/>
        </w:rPr>
      </w:pPr>
      <w:r w:rsidRPr="006B7835">
        <w:rPr>
          <w:rFonts w:ascii="Calibri" w:hAnsi="Calibri"/>
        </w:rPr>
        <w:t>“She summoned her husband and said, ‘Please send me one of the servants and one of the donkeys, so I can hurry to the man of God and come back again.’ But he said, ‘Why go to him today? It’s not a New Moon or a Sabbath.’ She replied, ‘It’s all right.’ Then she saddled the donkey and said to her servant, ‘Go fast; don’t slow the pace for me unless I tell you.’ So she came to the man of God at Mount Carmel” (2 Kings 4:22-25).</w:t>
      </w:r>
    </w:p>
    <w:p w14:paraId="765A7218" w14:textId="77777777" w:rsidR="006B7835" w:rsidRPr="006B7835" w:rsidRDefault="006B7835" w:rsidP="006B7835">
      <w:pPr>
        <w:spacing w:line="276" w:lineRule="auto"/>
        <w:rPr>
          <w:rFonts w:ascii="Calibri" w:hAnsi="Calibri"/>
        </w:rPr>
      </w:pPr>
    </w:p>
    <w:p w14:paraId="06D7FB0F" w14:textId="77777777" w:rsidR="006B7835" w:rsidRPr="006B7835" w:rsidRDefault="006B7835" w:rsidP="006B7835">
      <w:pPr>
        <w:spacing w:line="276" w:lineRule="auto"/>
        <w:rPr>
          <w:rFonts w:ascii="Calibri" w:hAnsi="Calibri"/>
        </w:rPr>
      </w:pPr>
      <w:r w:rsidRPr="006B7835">
        <w:rPr>
          <w:rFonts w:ascii="Calibri" w:hAnsi="Calibri"/>
        </w:rPr>
        <w:lastRenderedPageBreak/>
        <w:t xml:space="preserve">That’s the home of the prophet. She finds him. </w:t>
      </w:r>
    </w:p>
    <w:p w14:paraId="26C71723" w14:textId="77777777" w:rsidR="006B7835" w:rsidRPr="006B7835" w:rsidRDefault="006B7835" w:rsidP="006B7835">
      <w:pPr>
        <w:spacing w:line="276" w:lineRule="auto"/>
        <w:rPr>
          <w:rFonts w:ascii="Calibri" w:hAnsi="Calibri"/>
        </w:rPr>
      </w:pPr>
    </w:p>
    <w:p w14:paraId="3ECF6565" w14:textId="08EA0988" w:rsidR="006B7835" w:rsidRPr="006B7835" w:rsidRDefault="006B7835" w:rsidP="006B7835">
      <w:pPr>
        <w:spacing w:line="276" w:lineRule="auto"/>
        <w:rPr>
          <w:rFonts w:ascii="Calibri" w:hAnsi="Calibri"/>
        </w:rPr>
      </w:pPr>
      <w:r w:rsidRPr="006B7835">
        <w:rPr>
          <w:rFonts w:ascii="Calibri" w:hAnsi="Calibri"/>
        </w:rPr>
        <w:t>But I want you to see a couple of things here because this woman stays in pursuit. Anytime there is a breakthrough that breaks down, we have an opportunity to quit and to have a funeral and to be satisfied with where we</w:t>
      </w:r>
      <w:r w:rsidR="00061C0E">
        <w:rPr>
          <w:rFonts w:ascii="Calibri" w:hAnsi="Calibri"/>
        </w:rPr>
        <w:t xml:space="preserve"> are</w:t>
      </w:r>
      <w:r w:rsidRPr="006B7835">
        <w:rPr>
          <w:rFonts w:ascii="Calibri" w:hAnsi="Calibri"/>
        </w:rPr>
        <w:t xml:space="preserve">, or we can make another decision. That is to turn to God and to see what God has to say to us. This woman is determined. Just because it's dead doesn't mean that it's gone. In other words, it's not over until God says that it's over. </w:t>
      </w:r>
    </w:p>
    <w:p w14:paraId="357198B4" w14:textId="77777777" w:rsidR="006B7835" w:rsidRPr="006B7835" w:rsidRDefault="006B7835" w:rsidP="006B7835">
      <w:pPr>
        <w:spacing w:line="276" w:lineRule="auto"/>
        <w:rPr>
          <w:rFonts w:ascii="Calibri" w:hAnsi="Calibri"/>
        </w:rPr>
      </w:pPr>
    </w:p>
    <w:p w14:paraId="61FBF007" w14:textId="7FB333DB" w:rsidR="006B7835" w:rsidRPr="006B7835" w:rsidRDefault="006B7835" w:rsidP="006B7835">
      <w:pPr>
        <w:spacing w:line="276" w:lineRule="auto"/>
        <w:rPr>
          <w:rFonts w:ascii="Calibri" w:hAnsi="Calibri"/>
        </w:rPr>
      </w:pPr>
      <w:r w:rsidRPr="006B7835">
        <w:rPr>
          <w:rFonts w:ascii="Calibri" w:hAnsi="Calibri"/>
        </w:rPr>
        <w:t>I want you to see the contrast here between the wife and the husband. Maybe you've had a conversation like this with your spouse if you're married. The wife immediately turns to God. She's like, “I'm going to go find the prophet.” The husband's response is something that is unexpected. He literally asked his wife, “Why in the world do you need Elisha? What is Elisha going to do for it?” It's not the Sabbath. That's the day of worship. It's not the new moon. He's talking about religious festivals and Judaism. “If it's not the day of worship</w:t>
      </w:r>
      <w:r w:rsidR="00061C0E">
        <w:rPr>
          <w:rFonts w:ascii="Calibri" w:hAnsi="Calibri"/>
        </w:rPr>
        <w:t xml:space="preserve"> (</w:t>
      </w:r>
      <w:r w:rsidRPr="006B7835">
        <w:rPr>
          <w:rFonts w:ascii="Calibri" w:hAnsi="Calibri"/>
        </w:rPr>
        <w:t>the Sabbath</w:t>
      </w:r>
      <w:r w:rsidR="00061C0E">
        <w:rPr>
          <w:rFonts w:ascii="Calibri" w:hAnsi="Calibri"/>
        </w:rPr>
        <w:t>)</w:t>
      </w:r>
      <w:r w:rsidRPr="006B7835">
        <w:rPr>
          <w:rFonts w:ascii="Calibri" w:hAnsi="Calibri"/>
        </w:rPr>
        <w:t xml:space="preserve"> and if it's not the new moon celebration</w:t>
      </w:r>
      <w:r w:rsidR="00061C0E">
        <w:rPr>
          <w:rFonts w:ascii="Calibri" w:hAnsi="Calibri"/>
        </w:rPr>
        <w:t xml:space="preserve"> (</w:t>
      </w:r>
      <w:r w:rsidRPr="006B7835">
        <w:rPr>
          <w:rFonts w:ascii="Calibri" w:hAnsi="Calibri"/>
        </w:rPr>
        <w:t>the special Jewish holiday</w:t>
      </w:r>
      <w:r w:rsidR="00061C0E">
        <w:rPr>
          <w:rFonts w:ascii="Calibri" w:hAnsi="Calibri"/>
        </w:rPr>
        <w:t>)</w:t>
      </w:r>
      <w:r w:rsidRPr="006B7835">
        <w:rPr>
          <w:rFonts w:ascii="Calibri" w:hAnsi="Calibri"/>
        </w:rPr>
        <w:t xml:space="preserve">, why would we need the prophet?” It's like duh. Your son just died. </w:t>
      </w:r>
      <w:r w:rsidR="00061C0E">
        <w:rPr>
          <w:rFonts w:ascii="Calibri" w:hAnsi="Calibri"/>
        </w:rPr>
        <w:t>Y</w:t>
      </w:r>
      <w:r w:rsidRPr="006B7835">
        <w:rPr>
          <w:rFonts w:ascii="Calibri" w:hAnsi="Calibri"/>
        </w:rPr>
        <w:t xml:space="preserve">ou might want to talk to the man of God that made sure you had the boy in the first place. </w:t>
      </w:r>
    </w:p>
    <w:p w14:paraId="1934370E" w14:textId="77777777" w:rsidR="006B7835" w:rsidRPr="006B7835" w:rsidRDefault="006B7835" w:rsidP="006B7835">
      <w:pPr>
        <w:spacing w:line="276" w:lineRule="auto"/>
        <w:rPr>
          <w:rFonts w:ascii="Calibri" w:hAnsi="Calibri"/>
        </w:rPr>
      </w:pPr>
    </w:p>
    <w:p w14:paraId="0330C6E4" w14:textId="12037902" w:rsidR="006B7835" w:rsidRPr="006B7835" w:rsidRDefault="006B7835" w:rsidP="006B7835">
      <w:pPr>
        <w:spacing w:line="276" w:lineRule="auto"/>
        <w:rPr>
          <w:rFonts w:ascii="Calibri" w:hAnsi="Calibri"/>
        </w:rPr>
      </w:pPr>
      <w:r w:rsidRPr="006B7835">
        <w:rPr>
          <w:rFonts w:ascii="Calibri" w:hAnsi="Calibri"/>
        </w:rPr>
        <w:t xml:space="preserve">The wife is so funny. She doesn't even </w:t>
      </w:r>
      <w:proofErr w:type="gramStart"/>
      <w:r w:rsidRPr="006B7835">
        <w:rPr>
          <w:rFonts w:ascii="Calibri" w:hAnsi="Calibri"/>
        </w:rPr>
        <w:t>tried</w:t>
      </w:r>
      <w:proofErr w:type="gramEnd"/>
      <w:r w:rsidRPr="006B7835">
        <w:rPr>
          <w:rFonts w:ascii="Calibri" w:hAnsi="Calibri"/>
        </w:rPr>
        <w:t xml:space="preserve"> to explain to her husband why she's going to </w:t>
      </w:r>
      <w:r w:rsidR="00AF4B30">
        <w:rPr>
          <w:rFonts w:ascii="Calibri" w:hAnsi="Calibri"/>
        </w:rPr>
        <w:t>get</w:t>
      </w:r>
      <w:r w:rsidRPr="006B7835">
        <w:rPr>
          <w:rFonts w:ascii="Calibri" w:hAnsi="Calibri"/>
        </w:rPr>
        <w:t xml:space="preserve"> Elisha. She just goes and does it. She is in such a hurry to find an answer and a resolution to this problem that she doesn't even have time for her ornery husband. You have to wonder if her husband is even a believer. Do you even know God? </w:t>
      </w:r>
    </w:p>
    <w:p w14:paraId="014AD227" w14:textId="77777777" w:rsidR="006B7835" w:rsidRPr="006B7835" w:rsidRDefault="006B7835" w:rsidP="006B7835">
      <w:pPr>
        <w:spacing w:line="276" w:lineRule="auto"/>
        <w:rPr>
          <w:rFonts w:ascii="Calibri" w:hAnsi="Calibri"/>
        </w:rPr>
      </w:pPr>
    </w:p>
    <w:p w14:paraId="2E6CD3ED" w14:textId="0021FCDD" w:rsidR="006B7835" w:rsidRPr="006B7835" w:rsidRDefault="006B7835" w:rsidP="006B7835">
      <w:pPr>
        <w:spacing w:line="276" w:lineRule="auto"/>
        <w:rPr>
          <w:rFonts w:ascii="Calibri" w:hAnsi="Calibri"/>
        </w:rPr>
      </w:pPr>
      <w:r w:rsidRPr="006B7835">
        <w:rPr>
          <w:rFonts w:ascii="Calibri" w:hAnsi="Calibri"/>
        </w:rPr>
        <w:t xml:space="preserve">I want you to know today, when you're going through hardships being a Christian, being a person of faith is not just about being religious. God wants to intersect your life every single day. God can move on your heart on days other than Sunday. God can do things amazingly in your life on other days of the calendar other than Easter and Christmas. God is amazing. </w:t>
      </w:r>
    </w:p>
    <w:p w14:paraId="200AE696" w14:textId="77777777" w:rsidR="006B7835" w:rsidRPr="006B7835" w:rsidRDefault="006B7835" w:rsidP="006B7835">
      <w:pPr>
        <w:spacing w:line="276" w:lineRule="auto"/>
        <w:rPr>
          <w:rFonts w:ascii="Calibri" w:hAnsi="Calibri"/>
        </w:rPr>
      </w:pPr>
    </w:p>
    <w:p w14:paraId="5D3CD7BA" w14:textId="77777777" w:rsidR="006B7835" w:rsidRPr="006B7835" w:rsidRDefault="006B7835" w:rsidP="006B7835">
      <w:pPr>
        <w:spacing w:line="276" w:lineRule="auto"/>
        <w:rPr>
          <w:rFonts w:ascii="Calibri" w:hAnsi="Calibri"/>
        </w:rPr>
      </w:pPr>
      <w:r w:rsidRPr="006B7835">
        <w:rPr>
          <w:rFonts w:ascii="Calibri" w:hAnsi="Calibri"/>
        </w:rPr>
        <w:t xml:space="preserve">The woman understood that Elisha was not limited by certain days of the calendar. She's like, “I need a word from God. I'm going to pursue the prophet. I'm going to find a solution.” She tenaciously travels 16 miles each way to Mount Carmel to find an answer to this great problem. She doesn't explain it. She doesn't think about it. She moves on it. She does it. She’s focused like crazy. </w:t>
      </w:r>
    </w:p>
    <w:p w14:paraId="022CEADB" w14:textId="77777777" w:rsidR="006B7835" w:rsidRPr="006B7835" w:rsidRDefault="006B7835" w:rsidP="006B7835">
      <w:pPr>
        <w:spacing w:line="276" w:lineRule="auto"/>
        <w:rPr>
          <w:rFonts w:ascii="Calibri" w:hAnsi="Calibri"/>
        </w:rPr>
      </w:pPr>
    </w:p>
    <w:p w14:paraId="103A7B20" w14:textId="77777777" w:rsidR="006B7835" w:rsidRPr="006B7835" w:rsidRDefault="006B7835" w:rsidP="006B7835">
      <w:pPr>
        <w:spacing w:line="276" w:lineRule="auto"/>
        <w:rPr>
          <w:rFonts w:ascii="Calibri" w:hAnsi="Calibri"/>
        </w:rPr>
      </w:pPr>
      <w:r w:rsidRPr="006B7835">
        <w:rPr>
          <w:rFonts w:ascii="Calibri" w:hAnsi="Calibri"/>
        </w:rPr>
        <w:t xml:space="preserve">You can waste your time trying to explain yourself to everybody else. But when you have a problem, you need to run to God. </w:t>
      </w:r>
    </w:p>
    <w:p w14:paraId="2E922A82" w14:textId="77777777" w:rsidR="006B7835" w:rsidRPr="006B7835" w:rsidRDefault="006B7835" w:rsidP="006B7835">
      <w:pPr>
        <w:spacing w:line="276" w:lineRule="auto"/>
        <w:rPr>
          <w:rFonts w:ascii="Calibri" w:hAnsi="Calibri"/>
        </w:rPr>
      </w:pPr>
    </w:p>
    <w:p w14:paraId="38758A54" w14:textId="5AC82405" w:rsidR="006B7835" w:rsidRPr="006B7835" w:rsidRDefault="006B7835" w:rsidP="006B7835">
      <w:pPr>
        <w:spacing w:line="276" w:lineRule="auto"/>
        <w:rPr>
          <w:rFonts w:ascii="Calibri" w:hAnsi="Calibri"/>
        </w:rPr>
      </w:pPr>
      <w:r w:rsidRPr="006B7835">
        <w:rPr>
          <w:rFonts w:ascii="Calibri" w:hAnsi="Calibri"/>
        </w:rPr>
        <w:lastRenderedPageBreak/>
        <w:t>The woman knows that she needs a word from God very badly. She could have quit. She could have said, “Let's bury the body.” Obviously that's what the father was implying. “Let's just have the funeral. We can't do anything about it.” But mama is not satisfied. There</w:t>
      </w:r>
      <w:r w:rsidR="00061C0E">
        <w:rPr>
          <w:rFonts w:ascii="Calibri" w:hAnsi="Calibri"/>
        </w:rPr>
        <w:t xml:space="preserve"> wa</w:t>
      </w:r>
      <w:r w:rsidRPr="006B7835">
        <w:rPr>
          <w:rFonts w:ascii="Calibri" w:hAnsi="Calibri"/>
        </w:rPr>
        <w:t xml:space="preserve">s nothing more that she needed to light her fire than the death of this son. She brings a great urgency to this situation. </w:t>
      </w:r>
    </w:p>
    <w:p w14:paraId="10488ED6" w14:textId="77777777" w:rsidR="006B7835" w:rsidRPr="006B7835" w:rsidRDefault="006B7835" w:rsidP="006B7835">
      <w:pPr>
        <w:spacing w:line="276" w:lineRule="auto"/>
        <w:rPr>
          <w:rFonts w:ascii="Calibri" w:hAnsi="Calibri"/>
        </w:rPr>
      </w:pPr>
    </w:p>
    <w:p w14:paraId="4A9C64CF" w14:textId="77777777" w:rsidR="006B7835" w:rsidRPr="006B7835" w:rsidRDefault="006B7835" w:rsidP="006B7835">
      <w:pPr>
        <w:spacing w:line="276" w:lineRule="auto"/>
        <w:rPr>
          <w:rFonts w:ascii="Calibri" w:hAnsi="Calibri"/>
        </w:rPr>
      </w:pPr>
      <w:r w:rsidRPr="006B7835">
        <w:rPr>
          <w:rFonts w:ascii="Calibri" w:hAnsi="Calibri"/>
        </w:rPr>
        <w:t xml:space="preserve">Every time we have a setback, we can plan the funeral or we can expect the miracle. This woman begins to expect the miracle. She just says, “I just don't think God is done yet. This was the child of promise. The story is not over.” She goes and she finds the man of God. </w:t>
      </w:r>
    </w:p>
    <w:p w14:paraId="6CD43476" w14:textId="77777777" w:rsidR="006B7835" w:rsidRPr="006B7835" w:rsidRDefault="006B7835" w:rsidP="006B7835">
      <w:pPr>
        <w:spacing w:line="276" w:lineRule="auto"/>
        <w:rPr>
          <w:rFonts w:ascii="Calibri" w:hAnsi="Calibri"/>
        </w:rPr>
      </w:pPr>
    </w:p>
    <w:p w14:paraId="23ED75D9" w14:textId="5A8DCF23" w:rsidR="006B7835" w:rsidRPr="006B7835" w:rsidRDefault="006B7835" w:rsidP="006B7835">
      <w:pPr>
        <w:spacing w:line="276" w:lineRule="auto"/>
        <w:rPr>
          <w:rFonts w:ascii="Calibri" w:hAnsi="Calibri"/>
        </w:rPr>
      </w:pPr>
      <w:r w:rsidRPr="006B7835">
        <w:rPr>
          <w:rFonts w:ascii="Calibri" w:hAnsi="Calibri"/>
        </w:rPr>
        <w:t>Now under the old covenant, they ran to the prophet. But under the new covenant, we get to run to Jesus. That's who we should run to. I want to encourage you today, if the breakthrough is breaking down, run to Jesus. You need Jesus in your life. We run to Him in prayer. We run to Him in studying His word. But as we're praying to God and we're running to God in prayer, we do so by surrendering oursel</w:t>
      </w:r>
      <w:r w:rsidR="00A722C1">
        <w:rPr>
          <w:rFonts w:ascii="Calibri" w:hAnsi="Calibri"/>
        </w:rPr>
        <w:t>ves</w:t>
      </w:r>
      <w:r w:rsidRPr="006B7835">
        <w:rPr>
          <w:rFonts w:ascii="Calibri" w:hAnsi="Calibri"/>
        </w:rPr>
        <w:t xml:space="preserve"> to Him. “God, what do you want from my life? God, what do you need from me? God, what are you asking me to do?” There's that prayer of surrender. It's not one of making demands or giving God ultimatums. We pray persistently. We don't just pray one time. </w:t>
      </w:r>
    </w:p>
    <w:p w14:paraId="67CEDDB9" w14:textId="77777777" w:rsidR="006B7835" w:rsidRPr="006B7835" w:rsidRDefault="006B7835" w:rsidP="006B7835">
      <w:pPr>
        <w:spacing w:line="276" w:lineRule="auto"/>
        <w:rPr>
          <w:rFonts w:ascii="Calibri" w:hAnsi="Calibri"/>
        </w:rPr>
      </w:pPr>
    </w:p>
    <w:p w14:paraId="061CDE86" w14:textId="4A1F427E" w:rsidR="006B7835" w:rsidRPr="006B7835" w:rsidRDefault="006B7835" w:rsidP="006B7835">
      <w:pPr>
        <w:spacing w:line="276" w:lineRule="auto"/>
        <w:rPr>
          <w:rFonts w:ascii="Calibri" w:hAnsi="Calibri"/>
        </w:rPr>
      </w:pPr>
      <w:r w:rsidRPr="006B7835">
        <w:rPr>
          <w:rFonts w:ascii="Calibri" w:hAnsi="Calibri"/>
        </w:rPr>
        <w:t xml:space="preserve">In fact, if you look at the story as it unfolds, even Elisha when he gets to the boy, has to continue to pray. The best things in your life, the greatest breakthroughs will come through prayer. Pursue it. Find God. You </w:t>
      </w:r>
      <w:r w:rsidR="00A722C1">
        <w:rPr>
          <w:rFonts w:ascii="Calibri" w:hAnsi="Calibri"/>
        </w:rPr>
        <w:t xml:space="preserve">have </w:t>
      </w:r>
      <w:r w:rsidRPr="006B7835">
        <w:rPr>
          <w:rFonts w:ascii="Calibri" w:hAnsi="Calibri"/>
        </w:rPr>
        <w:t xml:space="preserve">a question, you </w:t>
      </w:r>
      <w:r w:rsidR="00A722C1">
        <w:rPr>
          <w:rFonts w:ascii="Calibri" w:hAnsi="Calibri"/>
        </w:rPr>
        <w:t>have</w:t>
      </w:r>
      <w:r w:rsidRPr="006B7835">
        <w:rPr>
          <w:rFonts w:ascii="Calibri" w:hAnsi="Calibri"/>
        </w:rPr>
        <w:t xml:space="preserve"> a problem, you have an issue, run to Him. Don't run to somebody. Run to the greatest One of all, the Creator of the heavens and the earth. That's God and through His Son, Jesus Christ.</w:t>
      </w:r>
    </w:p>
    <w:p w14:paraId="1C9165C4" w14:textId="77777777" w:rsidR="006B7835" w:rsidRPr="006B7835" w:rsidRDefault="006B7835" w:rsidP="006B7835">
      <w:pPr>
        <w:spacing w:line="276" w:lineRule="auto"/>
        <w:rPr>
          <w:rFonts w:ascii="Calibri" w:hAnsi="Calibri"/>
        </w:rPr>
      </w:pPr>
    </w:p>
    <w:p w14:paraId="10F9D4B1" w14:textId="5FC56B6E" w:rsidR="006B7835" w:rsidRPr="006B7835" w:rsidRDefault="006B7835" w:rsidP="006B7835">
      <w:pPr>
        <w:spacing w:line="276" w:lineRule="auto"/>
        <w:rPr>
          <w:rFonts w:ascii="Calibri" w:hAnsi="Calibri"/>
        </w:rPr>
      </w:pPr>
      <w:r w:rsidRPr="006B7835">
        <w:rPr>
          <w:rFonts w:ascii="Calibri" w:hAnsi="Calibri"/>
        </w:rPr>
        <w:t>In 1 Corinthians 9:24</w:t>
      </w:r>
      <w:r w:rsidR="00A722C1">
        <w:rPr>
          <w:rFonts w:ascii="Calibri" w:hAnsi="Calibri"/>
        </w:rPr>
        <w:t xml:space="preserve"> and </w:t>
      </w:r>
      <w:r w:rsidRPr="006B7835">
        <w:rPr>
          <w:rFonts w:ascii="Calibri" w:hAnsi="Calibri"/>
        </w:rPr>
        <w:t xml:space="preserve">27 it speaks of the life of faith. </w:t>
      </w:r>
    </w:p>
    <w:p w14:paraId="5B613E86" w14:textId="77777777" w:rsidR="006B7835" w:rsidRPr="006B7835" w:rsidRDefault="006B7835" w:rsidP="006B7835">
      <w:pPr>
        <w:spacing w:line="276" w:lineRule="auto"/>
        <w:rPr>
          <w:rFonts w:ascii="Calibri" w:hAnsi="Calibri"/>
        </w:rPr>
      </w:pPr>
    </w:p>
    <w:p w14:paraId="3CA88BAC" w14:textId="17490473" w:rsidR="006B7835" w:rsidRPr="006B7835" w:rsidRDefault="006B7835" w:rsidP="006B7835">
      <w:pPr>
        <w:spacing w:line="276" w:lineRule="auto"/>
        <w:rPr>
          <w:rFonts w:ascii="Calibri" w:hAnsi="Calibri"/>
        </w:rPr>
      </w:pPr>
      <w:r w:rsidRPr="006B7835">
        <w:rPr>
          <w:rFonts w:ascii="Calibri" w:hAnsi="Calibri"/>
        </w:rPr>
        <w:t>“Don’t you know that the runners in a stadium all race, but only one receives the prize? Run in such a way to win the prize. So I do not run like one who runs aimlessly or box like one beating the air. Instead, I discipline my body and bring it under strict control, so that after preaching to others, I myself will not be disqualified” (1 Corinthians 9:24</w:t>
      </w:r>
      <w:r w:rsidR="00A722C1">
        <w:rPr>
          <w:rFonts w:ascii="Calibri" w:hAnsi="Calibri"/>
        </w:rPr>
        <w:t>,</w:t>
      </w:r>
      <w:r w:rsidRPr="006B7835">
        <w:rPr>
          <w:rFonts w:ascii="Calibri" w:hAnsi="Calibri"/>
        </w:rPr>
        <w:t>27).</w:t>
      </w:r>
    </w:p>
    <w:p w14:paraId="29031C07" w14:textId="77777777" w:rsidR="006B7835" w:rsidRPr="006B7835" w:rsidRDefault="006B7835" w:rsidP="006B7835">
      <w:pPr>
        <w:spacing w:line="276" w:lineRule="auto"/>
        <w:rPr>
          <w:rFonts w:ascii="Calibri" w:hAnsi="Calibri"/>
        </w:rPr>
      </w:pPr>
    </w:p>
    <w:p w14:paraId="77570A83" w14:textId="3587A83D" w:rsidR="006B7835" w:rsidRPr="006B7835" w:rsidRDefault="006B7835" w:rsidP="006B7835">
      <w:pPr>
        <w:spacing w:line="276" w:lineRule="auto"/>
        <w:rPr>
          <w:rFonts w:ascii="Calibri" w:hAnsi="Calibri"/>
        </w:rPr>
      </w:pPr>
      <w:r w:rsidRPr="006B7835">
        <w:rPr>
          <w:rFonts w:ascii="Calibri" w:hAnsi="Calibri"/>
        </w:rPr>
        <w:t xml:space="preserve">You </w:t>
      </w:r>
      <w:r w:rsidR="00A722C1">
        <w:rPr>
          <w:rFonts w:ascii="Calibri" w:hAnsi="Calibri"/>
        </w:rPr>
        <w:t xml:space="preserve">have </w:t>
      </w:r>
      <w:r w:rsidRPr="006B7835">
        <w:rPr>
          <w:rFonts w:ascii="Calibri" w:hAnsi="Calibri"/>
        </w:rPr>
        <w:t xml:space="preserve">to run the race of faith. You </w:t>
      </w:r>
      <w:r w:rsidR="00A722C1">
        <w:rPr>
          <w:rFonts w:ascii="Calibri" w:hAnsi="Calibri"/>
        </w:rPr>
        <w:t>have</w:t>
      </w:r>
      <w:r w:rsidRPr="006B7835">
        <w:rPr>
          <w:rFonts w:ascii="Calibri" w:hAnsi="Calibri"/>
        </w:rPr>
        <w:t xml:space="preserve"> to stay in pursuit. When there's a breakdown, you pursue God. You run after God. You go after the Lord. Don’t quit. Don’t get satisfied. Don't begin to believe the voice of the devil that says, “It’s all over. You can't do anything about it anyway.” Pursue it. </w:t>
      </w:r>
    </w:p>
    <w:p w14:paraId="613B38DA" w14:textId="77777777" w:rsidR="006B7835" w:rsidRPr="006B7835" w:rsidRDefault="006B7835" w:rsidP="006B7835">
      <w:pPr>
        <w:spacing w:line="276" w:lineRule="auto"/>
        <w:rPr>
          <w:rFonts w:ascii="Calibri" w:hAnsi="Calibri"/>
        </w:rPr>
      </w:pPr>
    </w:p>
    <w:p w14:paraId="3800E760" w14:textId="77777777" w:rsidR="006B7835" w:rsidRPr="006B7835" w:rsidRDefault="006B7835" w:rsidP="006B7835">
      <w:pPr>
        <w:spacing w:line="276" w:lineRule="auto"/>
        <w:rPr>
          <w:rFonts w:ascii="Calibri" w:hAnsi="Calibri"/>
        </w:rPr>
      </w:pPr>
      <w:r w:rsidRPr="006B7835">
        <w:rPr>
          <w:rFonts w:ascii="Calibri" w:hAnsi="Calibri"/>
        </w:rPr>
        <w:lastRenderedPageBreak/>
        <w:t xml:space="preserve">What do we do when the breakthrough breaks down? We pursue it. We go after God. </w:t>
      </w:r>
    </w:p>
    <w:p w14:paraId="15B92219" w14:textId="77777777" w:rsidR="006B7835" w:rsidRPr="006B7835" w:rsidRDefault="006B7835" w:rsidP="006B7835">
      <w:pPr>
        <w:spacing w:line="276" w:lineRule="auto"/>
        <w:rPr>
          <w:rFonts w:ascii="Calibri" w:hAnsi="Calibri"/>
        </w:rPr>
      </w:pPr>
    </w:p>
    <w:p w14:paraId="7A5DD2D9" w14:textId="2A46004B" w:rsidR="006B7835" w:rsidRPr="006B7835" w:rsidRDefault="006B7835" w:rsidP="006B7835">
      <w:pPr>
        <w:spacing w:line="276" w:lineRule="auto"/>
        <w:rPr>
          <w:rFonts w:ascii="Calibri" w:hAnsi="Calibri"/>
          <w:b/>
          <w:bCs/>
        </w:rPr>
      </w:pPr>
      <w:r w:rsidRPr="006B7835">
        <w:rPr>
          <w:rFonts w:ascii="Calibri" w:hAnsi="Calibri"/>
          <w:b/>
          <w:bCs/>
        </w:rPr>
        <w:t>2. STAY IN FAITH</w:t>
      </w:r>
      <w:r w:rsidR="00AF4B30">
        <w:rPr>
          <w:rFonts w:ascii="Calibri" w:hAnsi="Calibri"/>
          <w:b/>
          <w:bCs/>
        </w:rPr>
        <w:t>.</w:t>
      </w:r>
    </w:p>
    <w:p w14:paraId="7C6ED0C1" w14:textId="77777777" w:rsidR="006B7835" w:rsidRPr="006B7835" w:rsidRDefault="006B7835" w:rsidP="006B7835">
      <w:pPr>
        <w:spacing w:line="276" w:lineRule="auto"/>
        <w:rPr>
          <w:rFonts w:ascii="Calibri" w:hAnsi="Calibri"/>
        </w:rPr>
      </w:pPr>
    </w:p>
    <w:p w14:paraId="424B7B1E" w14:textId="77777777" w:rsidR="006B7835" w:rsidRPr="006B7835" w:rsidRDefault="006B7835" w:rsidP="006B7835">
      <w:pPr>
        <w:spacing w:line="276" w:lineRule="auto"/>
        <w:rPr>
          <w:rFonts w:ascii="Calibri" w:hAnsi="Calibri"/>
        </w:rPr>
      </w:pPr>
      <w:r w:rsidRPr="006B7835">
        <w:rPr>
          <w:rFonts w:ascii="Calibri" w:hAnsi="Calibri"/>
        </w:rPr>
        <w:t xml:space="preserve">We keep believing in God. When the woman gets to Elisha, she falls at his feet. Notice the response of the man of God. </w:t>
      </w:r>
    </w:p>
    <w:p w14:paraId="64BF033D" w14:textId="77777777" w:rsidR="006B7835" w:rsidRPr="006B7835" w:rsidRDefault="006B7835" w:rsidP="006B7835">
      <w:pPr>
        <w:spacing w:line="276" w:lineRule="auto"/>
        <w:rPr>
          <w:rFonts w:ascii="Calibri" w:hAnsi="Calibri"/>
        </w:rPr>
      </w:pPr>
    </w:p>
    <w:p w14:paraId="0EEC3718" w14:textId="77777777" w:rsidR="006B7835" w:rsidRPr="006B7835" w:rsidRDefault="006B7835" w:rsidP="006B7835">
      <w:pPr>
        <w:spacing w:line="276" w:lineRule="auto"/>
        <w:rPr>
          <w:rFonts w:ascii="Calibri" w:hAnsi="Calibri"/>
        </w:rPr>
      </w:pPr>
      <w:r w:rsidRPr="006B7835">
        <w:rPr>
          <w:rFonts w:ascii="Calibri" w:hAnsi="Calibri"/>
        </w:rPr>
        <w:t>“When she came up to the man of God at the mountain, she clung to his feet. Gehazi came to push her away, but the man of God said, ‘Leave her alone—she is in severe anguish, and the Lord has hidden it from me. He hasn’t told me.’ Then she said, ‘Did I ask my lord for a son? Didn’t I say, “Do not lie to me?”’” (2 Kings 4:27-28).</w:t>
      </w:r>
    </w:p>
    <w:p w14:paraId="170A57D5" w14:textId="77777777" w:rsidR="006B7835" w:rsidRPr="006B7835" w:rsidRDefault="006B7835" w:rsidP="006B7835">
      <w:pPr>
        <w:spacing w:line="276" w:lineRule="auto"/>
        <w:rPr>
          <w:rFonts w:ascii="Calibri" w:hAnsi="Calibri"/>
        </w:rPr>
      </w:pPr>
    </w:p>
    <w:p w14:paraId="02D83E21" w14:textId="0E9B6340" w:rsidR="006B7835" w:rsidRPr="006B7835" w:rsidRDefault="006B7835" w:rsidP="006B7835">
      <w:pPr>
        <w:spacing w:line="276" w:lineRule="auto"/>
        <w:rPr>
          <w:rFonts w:ascii="Calibri" w:hAnsi="Calibri"/>
        </w:rPr>
      </w:pPr>
      <w:r w:rsidRPr="006B7835">
        <w:rPr>
          <w:rFonts w:ascii="Calibri" w:hAnsi="Calibri"/>
        </w:rPr>
        <w:t>I love this part because Gehazi, the attendant of Elisha, is kind of a punk. When you read the rest of the story of Gehazi, he actually is a stingy guy that tries to steal some money and dies of leprosy. But you see some little hints about his character in 2 Kings 4 earlier in his life. This woman is devastated. She</w:t>
      </w:r>
      <w:r w:rsidR="00A722C1">
        <w:rPr>
          <w:rFonts w:ascii="Calibri" w:hAnsi="Calibri"/>
        </w:rPr>
        <w:t xml:space="preserve"> ha</w:t>
      </w:r>
      <w:r w:rsidRPr="006B7835">
        <w:rPr>
          <w:rFonts w:ascii="Calibri" w:hAnsi="Calibri"/>
        </w:rPr>
        <w:t>s traveled all this way. She couldn't get a hold of Elisha the prophet by voicemail</w:t>
      </w:r>
      <w:r w:rsidR="00A722C1">
        <w:rPr>
          <w:rFonts w:ascii="Calibri" w:hAnsi="Calibri"/>
        </w:rPr>
        <w:t xml:space="preserve"> </w:t>
      </w:r>
      <w:r w:rsidRPr="006B7835">
        <w:rPr>
          <w:rFonts w:ascii="Calibri" w:hAnsi="Calibri"/>
        </w:rPr>
        <w:t>or by FaceTime</w:t>
      </w:r>
      <w:r w:rsidR="00A722C1">
        <w:rPr>
          <w:rFonts w:ascii="Calibri" w:hAnsi="Calibri"/>
        </w:rPr>
        <w:t>. S</w:t>
      </w:r>
      <w:r w:rsidRPr="006B7835">
        <w:rPr>
          <w:rFonts w:ascii="Calibri" w:hAnsi="Calibri"/>
        </w:rPr>
        <w:t xml:space="preserve">he couldn't send a </w:t>
      </w:r>
      <w:r w:rsidR="00681F9B">
        <w:rPr>
          <w:rFonts w:ascii="Calibri" w:hAnsi="Calibri"/>
        </w:rPr>
        <w:t>text</w:t>
      </w:r>
      <w:r w:rsidRPr="006B7835">
        <w:rPr>
          <w:rFonts w:ascii="Calibri" w:hAnsi="Calibri"/>
        </w:rPr>
        <w:t xml:space="preserve"> message to him. She couldn't use one of the apps that everybody uses today. She had to go find the guy. She travels and the look on her face had to be one of great consternation because Elisha is picking up on it. Something bad happened. If this woman came to me looking like that, something bad happened. But Gehazi is like, “Ma'am, do you have an appointment? Ma'am, is Elisha the prophet expecting you today?” Elisha, being so much more spiritually in tune, recognizes the need and he begins to minister to this woman. </w:t>
      </w:r>
    </w:p>
    <w:p w14:paraId="3CD430DC" w14:textId="77777777" w:rsidR="006B7835" w:rsidRPr="006B7835" w:rsidRDefault="006B7835" w:rsidP="006B7835">
      <w:pPr>
        <w:spacing w:line="276" w:lineRule="auto"/>
        <w:rPr>
          <w:rFonts w:ascii="Calibri" w:hAnsi="Calibri"/>
        </w:rPr>
      </w:pPr>
    </w:p>
    <w:p w14:paraId="33633C98" w14:textId="77777777" w:rsidR="006B7835" w:rsidRPr="006B7835" w:rsidRDefault="006B7835" w:rsidP="006B7835">
      <w:pPr>
        <w:spacing w:line="276" w:lineRule="auto"/>
        <w:rPr>
          <w:rFonts w:ascii="Calibri" w:hAnsi="Calibri"/>
        </w:rPr>
      </w:pPr>
      <w:r w:rsidRPr="006B7835">
        <w:rPr>
          <w:rFonts w:ascii="Calibri" w:hAnsi="Calibri"/>
        </w:rPr>
        <w:t xml:space="preserve">But notice what he says. He says, “God hasn't told me. God has hidden it from me” (2 Kings 4:27). He starts to travel back to the home with the woman. But he also tells her, “I don't know exactly what we need to do.” </w:t>
      </w:r>
    </w:p>
    <w:p w14:paraId="01186771" w14:textId="77777777" w:rsidR="006B7835" w:rsidRPr="006B7835" w:rsidRDefault="006B7835" w:rsidP="006B7835">
      <w:pPr>
        <w:spacing w:line="276" w:lineRule="auto"/>
        <w:rPr>
          <w:rFonts w:ascii="Calibri" w:hAnsi="Calibri"/>
        </w:rPr>
      </w:pPr>
    </w:p>
    <w:p w14:paraId="204513D3" w14:textId="77777777" w:rsidR="006B7835" w:rsidRPr="006B7835" w:rsidRDefault="006B7835" w:rsidP="006B7835">
      <w:pPr>
        <w:spacing w:line="276" w:lineRule="auto"/>
        <w:rPr>
          <w:rFonts w:ascii="Calibri" w:hAnsi="Calibri"/>
        </w:rPr>
      </w:pPr>
      <w:r w:rsidRPr="006B7835">
        <w:rPr>
          <w:rFonts w:ascii="Calibri" w:hAnsi="Calibri"/>
        </w:rPr>
        <w:t xml:space="preserve">Here's where I want you to see this concept of moving in faith. You can move in faith, even when you don't know exactly what God is doing. You can move in faith when you don't have all of the peculiar answers. You can move in faith when you don't know exactly what to say or how to respond. </w:t>
      </w:r>
    </w:p>
    <w:p w14:paraId="15163ADB" w14:textId="77777777" w:rsidR="006B7835" w:rsidRPr="006B7835" w:rsidRDefault="006B7835" w:rsidP="006B7835">
      <w:pPr>
        <w:spacing w:line="276" w:lineRule="auto"/>
        <w:rPr>
          <w:rFonts w:ascii="Calibri" w:hAnsi="Calibri"/>
        </w:rPr>
      </w:pPr>
    </w:p>
    <w:p w14:paraId="10DCA131" w14:textId="73925B3A" w:rsidR="006B7835" w:rsidRPr="006B7835" w:rsidRDefault="006B7835" w:rsidP="006B7835">
      <w:pPr>
        <w:spacing w:line="276" w:lineRule="auto"/>
        <w:rPr>
          <w:rFonts w:ascii="Calibri" w:hAnsi="Calibri"/>
        </w:rPr>
      </w:pPr>
      <w:r w:rsidRPr="006B7835">
        <w:rPr>
          <w:rFonts w:ascii="Calibri" w:hAnsi="Calibri"/>
        </w:rPr>
        <w:t>There</w:t>
      </w:r>
      <w:r w:rsidR="00A722C1">
        <w:rPr>
          <w:rFonts w:ascii="Calibri" w:hAnsi="Calibri"/>
        </w:rPr>
        <w:t xml:space="preserve"> are</w:t>
      </w:r>
      <w:r w:rsidRPr="006B7835">
        <w:rPr>
          <w:rFonts w:ascii="Calibri" w:hAnsi="Calibri"/>
        </w:rPr>
        <w:t xml:space="preserve"> times when I get called on the phone and people have a crisis and a problem. Sometimes people have big problems. Sometimes I'll say to myself, “Ryan, you don't even know what to say to a person </w:t>
      </w:r>
      <w:r w:rsidR="00A722C1">
        <w:rPr>
          <w:rFonts w:ascii="Calibri" w:hAnsi="Calibri"/>
        </w:rPr>
        <w:t>who</w:t>
      </w:r>
      <w:r w:rsidRPr="006B7835">
        <w:rPr>
          <w:rFonts w:ascii="Calibri" w:hAnsi="Calibri"/>
        </w:rPr>
        <w:t xml:space="preserve">'s going through that.” I've been to the hospital with people before </w:t>
      </w:r>
      <w:r w:rsidRPr="006B7835">
        <w:rPr>
          <w:rFonts w:ascii="Calibri" w:hAnsi="Calibri"/>
        </w:rPr>
        <w:lastRenderedPageBreak/>
        <w:t>with families. I don't even know what to say. But sometimes it's not what you say</w:t>
      </w:r>
      <w:r w:rsidR="00903A30">
        <w:rPr>
          <w:rFonts w:ascii="Calibri" w:hAnsi="Calibri"/>
        </w:rPr>
        <w:t>;</w:t>
      </w:r>
      <w:r w:rsidRPr="006B7835">
        <w:rPr>
          <w:rFonts w:ascii="Calibri" w:hAnsi="Calibri"/>
        </w:rPr>
        <w:t xml:space="preserve"> sometimes it's just your being there. </w:t>
      </w:r>
    </w:p>
    <w:p w14:paraId="7B20846A" w14:textId="77777777" w:rsidR="006B7835" w:rsidRPr="006B7835" w:rsidRDefault="006B7835" w:rsidP="006B7835">
      <w:pPr>
        <w:spacing w:line="276" w:lineRule="auto"/>
        <w:rPr>
          <w:rFonts w:ascii="Calibri" w:hAnsi="Calibri"/>
        </w:rPr>
      </w:pPr>
    </w:p>
    <w:p w14:paraId="2984D420" w14:textId="77777777" w:rsidR="006B7835" w:rsidRPr="006B7835" w:rsidRDefault="006B7835" w:rsidP="006B7835">
      <w:pPr>
        <w:spacing w:line="276" w:lineRule="auto"/>
        <w:rPr>
          <w:rFonts w:ascii="Calibri" w:hAnsi="Calibri"/>
        </w:rPr>
      </w:pPr>
      <w:r w:rsidRPr="006B7835">
        <w:rPr>
          <w:rFonts w:ascii="Calibri" w:hAnsi="Calibri"/>
        </w:rPr>
        <w:t xml:space="preserve">I love Elisha the prophet because he had a heart for people. His faith in God allowed him to have great compassion upon others. </w:t>
      </w:r>
    </w:p>
    <w:p w14:paraId="67CAAA5C" w14:textId="77777777" w:rsidR="006B7835" w:rsidRPr="006B7835" w:rsidRDefault="006B7835" w:rsidP="006B7835">
      <w:pPr>
        <w:spacing w:line="276" w:lineRule="auto"/>
        <w:rPr>
          <w:rFonts w:ascii="Calibri" w:hAnsi="Calibri"/>
        </w:rPr>
      </w:pPr>
    </w:p>
    <w:p w14:paraId="64F68A59" w14:textId="24B25E16" w:rsidR="006B7835" w:rsidRPr="006B7835" w:rsidRDefault="006B7835" w:rsidP="006B7835">
      <w:pPr>
        <w:spacing w:line="276" w:lineRule="auto"/>
        <w:rPr>
          <w:rFonts w:ascii="Calibri" w:hAnsi="Calibri"/>
        </w:rPr>
      </w:pPr>
      <w:r w:rsidRPr="006B7835">
        <w:rPr>
          <w:rFonts w:ascii="Calibri" w:hAnsi="Calibri"/>
        </w:rPr>
        <w:t xml:space="preserve">He begins to travel as quickly as possible back to the home of the woman, not knowing exactly what to do. Have you ever been in a situation before and you're like, “I don't know what God wants me to do. I don't know how to respond.” I think this is the prophet. Just because he's a man of God, just because he performs miracles, and just because he's an amazing man of faith doesn't mean that he knows everything to do. Elisha is not Jesus. He's like, “I don't know what to do. But let's go check it out. I'll stand with you. I'll do everything I can do. I can pray. I can believe. I can ask. I can see. Let’s check it out.” They start heading back. </w:t>
      </w:r>
    </w:p>
    <w:p w14:paraId="61266CFE" w14:textId="77777777" w:rsidR="006B7835" w:rsidRPr="006B7835" w:rsidRDefault="006B7835" w:rsidP="006B7835">
      <w:pPr>
        <w:spacing w:line="276" w:lineRule="auto"/>
        <w:rPr>
          <w:rFonts w:ascii="Calibri" w:hAnsi="Calibri"/>
        </w:rPr>
      </w:pPr>
    </w:p>
    <w:p w14:paraId="1A30455C" w14:textId="77777777" w:rsidR="006B7835" w:rsidRPr="006B7835" w:rsidRDefault="006B7835" w:rsidP="006B7835">
      <w:pPr>
        <w:spacing w:line="276" w:lineRule="auto"/>
        <w:rPr>
          <w:rFonts w:ascii="Calibri" w:hAnsi="Calibri"/>
        </w:rPr>
      </w:pPr>
      <w:r w:rsidRPr="006B7835">
        <w:rPr>
          <w:rFonts w:ascii="Calibri" w:hAnsi="Calibri"/>
        </w:rPr>
        <w:t xml:space="preserve">He tells Gehazi, the servant, “Take my staff and place it on the face of the boy.” I think Elisha is hoping that the boy will be resurrected. This will be easy. We want to get to him as quick as possible. Gehazi is a little </w:t>
      </w:r>
      <w:proofErr w:type="gramStart"/>
      <w:r w:rsidRPr="006B7835">
        <w:rPr>
          <w:rFonts w:ascii="Calibri" w:hAnsi="Calibri"/>
        </w:rPr>
        <w:t>more nimble</w:t>
      </w:r>
      <w:proofErr w:type="gramEnd"/>
      <w:r w:rsidRPr="006B7835">
        <w:rPr>
          <w:rFonts w:ascii="Calibri" w:hAnsi="Calibri"/>
        </w:rPr>
        <w:t xml:space="preserve">. He's a little younger. “Gehazi, you’re the sprinter. Take off to the house and see what you can do with that old stick.” </w:t>
      </w:r>
    </w:p>
    <w:p w14:paraId="48E1A247" w14:textId="77777777" w:rsidR="006B7835" w:rsidRPr="006B7835" w:rsidRDefault="006B7835" w:rsidP="006B7835">
      <w:pPr>
        <w:spacing w:line="276" w:lineRule="auto"/>
        <w:rPr>
          <w:rFonts w:ascii="Calibri" w:hAnsi="Calibri"/>
        </w:rPr>
      </w:pPr>
    </w:p>
    <w:p w14:paraId="131B5F0E" w14:textId="77777777" w:rsidR="006B7835" w:rsidRPr="006B7835" w:rsidRDefault="006B7835" w:rsidP="006B7835">
      <w:pPr>
        <w:spacing w:line="276" w:lineRule="auto"/>
        <w:rPr>
          <w:rFonts w:ascii="Calibri" w:hAnsi="Calibri"/>
        </w:rPr>
      </w:pPr>
      <w:r w:rsidRPr="006B7835">
        <w:rPr>
          <w:rFonts w:ascii="Calibri" w:hAnsi="Calibri"/>
        </w:rPr>
        <w:t xml:space="preserve">But Elisha discovers later that that concept is null and void. The staff is not able to do what he had hoped. Elisha is still wondering, “God, what do you want me to do?” </w:t>
      </w:r>
    </w:p>
    <w:p w14:paraId="1C1A46B9" w14:textId="77777777" w:rsidR="006B7835" w:rsidRPr="006B7835" w:rsidRDefault="006B7835" w:rsidP="006B7835">
      <w:pPr>
        <w:spacing w:line="276" w:lineRule="auto"/>
        <w:rPr>
          <w:rFonts w:ascii="Calibri" w:hAnsi="Calibri"/>
        </w:rPr>
      </w:pPr>
    </w:p>
    <w:p w14:paraId="3717E83F" w14:textId="4B1AAEEE" w:rsidR="006B7835" w:rsidRPr="006B7835" w:rsidRDefault="006B7835" w:rsidP="006B7835">
      <w:pPr>
        <w:spacing w:line="276" w:lineRule="auto"/>
        <w:rPr>
          <w:rFonts w:ascii="Calibri" w:hAnsi="Calibri"/>
        </w:rPr>
      </w:pPr>
      <w:r w:rsidRPr="006B7835">
        <w:rPr>
          <w:rFonts w:ascii="Calibri" w:hAnsi="Calibri"/>
        </w:rPr>
        <w:t xml:space="preserve">I love </w:t>
      </w:r>
      <w:r w:rsidR="00903A30">
        <w:rPr>
          <w:rFonts w:ascii="Calibri" w:hAnsi="Calibri"/>
        </w:rPr>
        <w:t>P</w:t>
      </w:r>
      <w:r w:rsidRPr="006B7835">
        <w:rPr>
          <w:rFonts w:ascii="Calibri" w:hAnsi="Calibri"/>
        </w:rPr>
        <w:t xml:space="preserve">astor </w:t>
      </w:r>
      <w:proofErr w:type="spellStart"/>
      <w:r w:rsidRPr="006B7835">
        <w:rPr>
          <w:rFonts w:ascii="Calibri" w:hAnsi="Calibri"/>
        </w:rPr>
        <w:t>Jentezen</w:t>
      </w:r>
      <w:proofErr w:type="spellEnd"/>
      <w:r w:rsidRPr="006B7835">
        <w:rPr>
          <w:rFonts w:ascii="Calibri" w:hAnsi="Calibri"/>
        </w:rPr>
        <w:t xml:space="preserve"> Franklin. He has a great quote in one of his books. “You will never be more than 80% sure about anything that God wants you to do.” Unless an angel shows up in your living room tomorrow and gives you an edict from God, you don't know what to do. You're not 100% sure of what decision that you need to make. I think if you got 80% certain about whatever that God wants you to do, you've done pretty darn well. But there</w:t>
      </w:r>
      <w:r w:rsidR="00903A30">
        <w:rPr>
          <w:rFonts w:ascii="Calibri" w:hAnsi="Calibri"/>
        </w:rPr>
        <w:t xml:space="preserve"> are</w:t>
      </w:r>
      <w:r w:rsidRPr="006B7835">
        <w:rPr>
          <w:rFonts w:ascii="Calibri" w:hAnsi="Calibri"/>
        </w:rPr>
        <w:t xml:space="preserve"> many times in our Christian faith and in our spiritual experience that we are doing the best that we can</w:t>
      </w:r>
      <w:r w:rsidR="00903A30">
        <w:rPr>
          <w:rFonts w:ascii="Calibri" w:hAnsi="Calibri"/>
        </w:rPr>
        <w:t>. W</w:t>
      </w:r>
      <w:r w:rsidRPr="006B7835">
        <w:rPr>
          <w:rFonts w:ascii="Calibri" w:hAnsi="Calibri"/>
        </w:rPr>
        <w:t xml:space="preserve">e're moving in faith, we're doing what we think God wants us to do, but we're not absolutely certain. </w:t>
      </w:r>
    </w:p>
    <w:p w14:paraId="2B3585D7" w14:textId="77777777" w:rsidR="006B7835" w:rsidRPr="006B7835" w:rsidRDefault="006B7835" w:rsidP="006B7835">
      <w:pPr>
        <w:spacing w:line="276" w:lineRule="auto"/>
        <w:rPr>
          <w:rFonts w:ascii="Calibri" w:hAnsi="Calibri"/>
        </w:rPr>
      </w:pPr>
    </w:p>
    <w:p w14:paraId="3F5C517D" w14:textId="77777777" w:rsidR="006B7835" w:rsidRPr="006B7835" w:rsidRDefault="006B7835" w:rsidP="006B7835">
      <w:pPr>
        <w:spacing w:line="276" w:lineRule="auto"/>
        <w:rPr>
          <w:rFonts w:ascii="Calibri" w:hAnsi="Calibri"/>
        </w:rPr>
      </w:pPr>
      <w:r w:rsidRPr="006B7835">
        <w:rPr>
          <w:rFonts w:ascii="Calibri" w:hAnsi="Calibri"/>
        </w:rPr>
        <w:t xml:space="preserve">Elisha personifies this for us and he begins to move. If you have to analyze every single nuance, if you have to have an answer to every single aspect of what God wants you to do before you move, you will have analysis paralysis and you will never move in faith. </w:t>
      </w:r>
    </w:p>
    <w:p w14:paraId="53AEEDB8" w14:textId="77777777" w:rsidR="006B7835" w:rsidRPr="006B7835" w:rsidRDefault="006B7835" w:rsidP="006B7835">
      <w:pPr>
        <w:spacing w:line="276" w:lineRule="auto"/>
        <w:rPr>
          <w:rFonts w:ascii="Calibri" w:hAnsi="Calibri"/>
        </w:rPr>
      </w:pPr>
    </w:p>
    <w:p w14:paraId="78E2865B" w14:textId="0AC9BA8E" w:rsidR="006B7835" w:rsidRPr="006B7835" w:rsidRDefault="006B7835" w:rsidP="006B7835">
      <w:pPr>
        <w:spacing w:line="276" w:lineRule="auto"/>
        <w:rPr>
          <w:rFonts w:ascii="Calibri" w:hAnsi="Calibri"/>
        </w:rPr>
      </w:pPr>
      <w:r w:rsidRPr="006B7835">
        <w:rPr>
          <w:rFonts w:ascii="Calibri" w:hAnsi="Calibri"/>
        </w:rPr>
        <w:t>Moving in faith is not having all the answers. Moving in faith is doing what God is leading you to do in that moment</w:t>
      </w:r>
      <w:r w:rsidR="00903A30">
        <w:rPr>
          <w:rFonts w:ascii="Calibri" w:hAnsi="Calibri"/>
        </w:rPr>
        <w:t>. I</w:t>
      </w:r>
      <w:r w:rsidRPr="006B7835">
        <w:rPr>
          <w:rFonts w:ascii="Calibri" w:hAnsi="Calibri"/>
        </w:rPr>
        <w:t xml:space="preserve">t's putting it together the best that you can. Let me bring some comfort to </w:t>
      </w:r>
      <w:r w:rsidRPr="006B7835">
        <w:rPr>
          <w:rFonts w:ascii="Calibri" w:hAnsi="Calibri"/>
        </w:rPr>
        <w:lastRenderedPageBreak/>
        <w:t xml:space="preserve">you today. You're not unusual if you're not absolutely certain as to what God wants you to do. But you can still live in faith. Because faith requires us to trust God. As you're moving and as you're making decisions and choices over your life, you're doing so believing that God is going to lead you and direct you. </w:t>
      </w:r>
    </w:p>
    <w:p w14:paraId="25493B16" w14:textId="77777777" w:rsidR="006B7835" w:rsidRPr="006B7835" w:rsidRDefault="006B7835" w:rsidP="006B7835">
      <w:pPr>
        <w:spacing w:line="276" w:lineRule="auto"/>
        <w:rPr>
          <w:rFonts w:ascii="Calibri" w:hAnsi="Calibri"/>
        </w:rPr>
      </w:pPr>
    </w:p>
    <w:p w14:paraId="056C6F5F" w14:textId="77777777" w:rsidR="006B7835" w:rsidRPr="006B7835" w:rsidRDefault="006B7835" w:rsidP="006B7835">
      <w:pPr>
        <w:spacing w:line="276" w:lineRule="auto"/>
        <w:rPr>
          <w:rFonts w:ascii="Calibri" w:hAnsi="Calibri"/>
        </w:rPr>
      </w:pPr>
      <w:r w:rsidRPr="006B7835">
        <w:rPr>
          <w:rFonts w:ascii="Calibri" w:hAnsi="Calibri"/>
        </w:rPr>
        <w:t xml:space="preserve">This is the hope of Elisha. “I don't know exactly what I'm doing, but I'm going anyway,” is what he says. </w:t>
      </w:r>
    </w:p>
    <w:p w14:paraId="2BF941B7" w14:textId="77777777" w:rsidR="006B7835" w:rsidRPr="006B7835" w:rsidRDefault="006B7835" w:rsidP="006B7835">
      <w:pPr>
        <w:spacing w:line="276" w:lineRule="auto"/>
        <w:rPr>
          <w:rFonts w:ascii="Calibri" w:hAnsi="Calibri"/>
        </w:rPr>
      </w:pPr>
    </w:p>
    <w:p w14:paraId="145AD7C9" w14:textId="77777777" w:rsidR="006B7835" w:rsidRPr="006B7835" w:rsidRDefault="006B7835" w:rsidP="006B7835">
      <w:pPr>
        <w:spacing w:line="276" w:lineRule="auto"/>
        <w:rPr>
          <w:rFonts w:ascii="Calibri" w:hAnsi="Calibri"/>
        </w:rPr>
      </w:pPr>
      <w:r w:rsidRPr="006B7835">
        <w:rPr>
          <w:rFonts w:ascii="Calibri" w:hAnsi="Calibri"/>
        </w:rPr>
        <w:t xml:space="preserve">We believe. We have faith. There are times that it is not about the answers. It's about the support and the love. Elisha teaches us exactly that. </w:t>
      </w:r>
    </w:p>
    <w:p w14:paraId="7C14E660" w14:textId="77777777" w:rsidR="006B7835" w:rsidRPr="006B7835" w:rsidRDefault="006B7835" w:rsidP="006B7835">
      <w:pPr>
        <w:spacing w:line="276" w:lineRule="auto"/>
        <w:rPr>
          <w:rFonts w:ascii="Calibri" w:hAnsi="Calibri"/>
        </w:rPr>
      </w:pPr>
    </w:p>
    <w:p w14:paraId="48D6DF18" w14:textId="515594B1" w:rsidR="006B7835" w:rsidRPr="006B7835" w:rsidRDefault="006B7835" w:rsidP="006B7835">
      <w:pPr>
        <w:spacing w:line="276" w:lineRule="auto"/>
        <w:rPr>
          <w:rFonts w:ascii="Calibri" w:hAnsi="Calibri"/>
        </w:rPr>
      </w:pPr>
      <w:r w:rsidRPr="006B7835">
        <w:rPr>
          <w:rFonts w:ascii="Calibri" w:hAnsi="Calibri"/>
        </w:rPr>
        <w:t>I want you to see the powerful video testimony of a couple in our church who moved in great faith when the breakthrough broke down.</w:t>
      </w:r>
    </w:p>
    <w:p w14:paraId="76397D0C" w14:textId="77777777" w:rsidR="006B7835" w:rsidRPr="006B7835" w:rsidRDefault="006B7835" w:rsidP="006B7835">
      <w:pPr>
        <w:spacing w:line="276" w:lineRule="auto"/>
        <w:rPr>
          <w:rFonts w:ascii="Calibri" w:hAnsi="Calibri"/>
        </w:rPr>
      </w:pPr>
    </w:p>
    <w:p w14:paraId="167F33B1" w14:textId="77777777" w:rsidR="006B7835" w:rsidRPr="006B7835" w:rsidRDefault="006B7835" w:rsidP="006B7835">
      <w:pPr>
        <w:spacing w:line="276" w:lineRule="auto"/>
        <w:rPr>
          <w:rFonts w:ascii="Calibri" w:hAnsi="Calibri"/>
          <w:i/>
          <w:iCs/>
        </w:rPr>
      </w:pPr>
      <w:r w:rsidRPr="006B7835">
        <w:rPr>
          <w:rFonts w:ascii="Calibri" w:hAnsi="Calibri"/>
          <w:i/>
          <w:iCs/>
        </w:rPr>
        <w:t>[Video starts]</w:t>
      </w:r>
    </w:p>
    <w:p w14:paraId="28EECA5E" w14:textId="77777777" w:rsidR="006B7835" w:rsidRPr="006B7835" w:rsidRDefault="006B7835" w:rsidP="006B7835">
      <w:pPr>
        <w:spacing w:line="276" w:lineRule="auto"/>
        <w:rPr>
          <w:rFonts w:ascii="Calibri" w:hAnsi="Calibri"/>
        </w:rPr>
      </w:pPr>
    </w:p>
    <w:p w14:paraId="6BD65369" w14:textId="07CB4AA1" w:rsidR="006B7835" w:rsidRPr="006B7835" w:rsidRDefault="006B7835" w:rsidP="006B7835">
      <w:pPr>
        <w:spacing w:line="276" w:lineRule="auto"/>
        <w:rPr>
          <w:rFonts w:ascii="Calibri" w:hAnsi="Calibri"/>
        </w:rPr>
      </w:pPr>
      <w:r w:rsidRPr="006B7835">
        <w:rPr>
          <w:rFonts w:ascii="Calibri" w:hAnsi="Calibri"/>
        </w:rPr>
        <w:t>[Wife] We were married for a few years, about two, when we decided to start trying to have a family. I went through a lot of infertility treatments and lots of doctors and appointments, and realized that we were not going to be able to have children naturally. We started the adoption process. We</w:t>
      </w:r>
      <w:r w:rsidR="00903A30">
        <w:rPr>
          <w:rFonts w:ascii="Calibri" w:hAnsi="Calibri"/>
        </w:rPr>
        <w:t xml:space="preserve"> we</w:t>
      </w:r>
      <w:r w:rsidRPr="006B7835">
        <w:rPr>
          <w:rFonts w:ascii="Calibri" w:hAnsi="Calibri"/>
        </w:rPr>
        <w:t xml:space="preserve">re about 9 months into the adoption process when a family friend got us in touch with an expectant mother. </w:t>
      </w:r>
    </w:p>
    <w:p w14:paraId="184AC621" w14:textId="77777777" w:rsidR="006B7835" w:rsidRPr="006B7835" w:rsidRDefault="006B7835" w:rsidP="006B7835">
      <w:pPr>
        <w:spacing w:line="276" w:lineRule="auto"/>
        <w:rPr>
          <w:rFonts w:ascii="Calibri" w:hAnsi="Calibri"/>
        </w:rPr>
      </w:pPr>
    </w:p>
    <w:p w14:paraId="079F9185" w14:textId="11E8CB71" w:rsidR="006B7835" w:rsidRPr="006B7835" w:rsidRDefault="006B7835" w:rsidP="006B7835">
      <w:pPr>
        <w:spacing w:line="276" w:lineRule="auto"/>
        <w:rPr>
          <w:rFonts w:ascii="Calibri" w:hAnsi="Calibri"/>
        </w:rPr>
      </w:pPr>
      <w:r w:rsidRPr="006B7835">
        <w:rPr>
          <w:rFonts w:ascii="Calibri" w:hAnsi="Calibri"/>
        </w:rPr>
        <w:t xml:space="preserve">[Husband] We met with her on a day in January. She told us that she wanted to have us adopt her baby. We were just overjoyed that years and years of praying had finally resulted in what we wanted, which was to always be parents. I remember Amanda went to her first ultrasound and found out that she was having a baby girl. </w:t>
      </w:r>
    </w:p>
    <w:p w14:paraId="0F9E5145" w14:textId="77777777" w:rsidR="006B7835" w:rsidRPr="006B7835" w:rsidRDefault="006B7835" w:rsidP="006B7835">
      <w:pPr>
        <w:spacing w:line="276" w:lineRule="auto"/>
        <w:rPr>
          <w:rFonts w:ascii="Calibri" w:hAnsi="Calibri"/>
        </w:rPr>
      </w:pPr>
    </w:p>
    <w:p w14:paraId="47A06F26" w14:textId="42DBF7BD" w:rsidR="006B7835" w:rsidRPr="006B7835" w:rsidRDefault="006B7835" w:rsidP="006B7835">
      <w:pPr>
        <w:spacing w:line="276" w:lineRule="auto"/>
        <w:rPr>
          <w:rFonts w:ascii="Calibri" w:hAnsi="Calibri"/>
        </w:rPr>
      </w:pPr>
      <w:r w:rsidRPr="006B7835">
        <w:rPr>
          <w:rFonts w:ascii="Calibri" w:hAnsi="Calibri"/>
        </w:rPr>
        <w:t>[Wife] To be part of that doctor's appointment was really emotional, thinking this could be our baby. Meeting with doctors and seeing how far along she was</w:t>
      </w:r>
      <w:r w:rsidR="00903A30">
        <w:rPr>
          <w:rFonts w:ascii="Calibri" w:hAnsi="Calibri"/>
        </w:rPr>
        <w:t>, i</w:t>
      </w:r>
      <w:r w:rsidRPr="006B7835">
        <w:rPr>
          <w:rFonts w:ascii="Calibri" w:hAnsi="Calibri"/>
        </w:rPr>
        <w:t xml:space="preserve">t seemed very real. </w:t>
      </w:r>
    </w:p>
    <w:p w14:paraId="70D4EFA6" w14:textId="77777777" w:rsidR="006B7835" w:rsidRPr="006B7835" w:rsidRDefault="006B7835" w:rsidP="006B7835">
      <w:pPr>
        <w:spacing w:line="276" w:lineRule="auto"/>
        <w:rPr>
          <w:rFonts w:ascii="Calibri" w:hAnsi="Calibri"/>
        </w:rPr>
      </w:pPr>
    </w:p>
    <w:p w14:paraId="33FAB442" w14:textId="38C3BA51" w:rsidR="006B7835" w:rsidRPr="006B7835" w:rsidRDefault="006B7835" w:rsidP="006B7835">
      <w:pPr>
        <w:spacing w:line="276" w:lineRule="auto"/>
        <w:rPr>
          <w:rFonts w:ascii="Calibri" w:hAnsi="Calibri"/>
        </w:rPr>
      </w:pPr>
      <w:r w:rsidRPr="006B7835">
        <w:rPr>
          <w:rFonts w:ascii="Calibri" w:hAnsi="Calibri"/>
        </w:rPr>
        <w:t>[Husband] Amanda came home from that appointment and she said, “I am just really nervous that this is not our baby.” I asked her why. She said, “The look, when she saw her baby for the first time, was just one of a mother's love. She was not going to make an adoption plan at that point.” You just felt that in your heart. The letdown that we had when she came back a week later and said, “No, I'm going to keep the baby</w:t>
      </w:r>
      <w:r w:rsidR="008C311A">
        <w:rPr>
          <w:rFonts w:ascii="Calibri" w:hAnsi="Calibri"/>
        </w:rPr>
        <w:t>,</w:t>
      </w:r>
      <w:r w:rsidRPr="006B7835">
        <w:rPr>
          <w:rFonts w:ascii="Calibri" w:hAnsi="Calibri"/>
        </w:rPr>
        <w:t>” was unlike anything we'd ever really experienced. It was one thing when we found out that we couldn't have kids naturally</w:t>
      </w:r>
      <w:r w:rsidR="008C311A">
        <w:rPr>
          <w:rFonts w:ascii="Calibri" w:hAnsi="Calibri"/>
        </w:rPr>
        <w:t>. T</w:t>
      </w:r>
      <w:r w:rsidRPr="006B7835">
        <w:rPr>
          <w:rFonts w:ascii="Calibri" w:hAnsi="Calibri"/>
        </w:rPr>
        <w:t>hen to be told no again</w:t>
      </w:r>
      <w:r w:rsidR="00903A30">
        <w:rPr>
          <w:rFonts w:ascii="Calibri" w:hAnsi="Calibri"/>
        </w:rPr>
        <w:t>…</w:t>
      </w:r>
      <w:r w:rsidR="008C311A">
        <w:rPr>
          <w:rFonts w:ascii="Calibri" w:hAnsi="Calibri"/>
        </w:rPr>
        <w:t xml:space="preserve"> T</w:t>
      </w:r>
      <w:r w:rsidRPr="006B7835">
        <w:rPr>
          <w:rFonts w:ascii="Calibri" w:hAnsi="Calibri"/>
        </w:rPr>
        <w:t>here</w:t>
      </w:r>
      <w:r w:rsidR="00903A30">
        <w:rPr>
          <w:rFonts w:ascii="Calibri" w:hAnsi="Calibri"/>
        </w:rPr>
        <w:t xml:space="preserve"> are</w:t>
      </w:r>
      <w:r w:rsidRPr="006B7835">
        <w:rPr>
          <w:rFonts w:ascii="Calibri" w:hAnsi="Calibri"/>
        </w:rPr>
        <w:t xml:space="preserve"> no words that can really describe that hurt. </w:t>
      </w:r>
    </w:p>
    <w:p w14:paraId="33E212AE" w14:textId="77777777" w:rsidR="006B7835" w:rsidRPr="006B7835" w:rsidRDefault="006B7835" w:rsidP="006B7835">
      <w:pPr>
        <w:spacing w:line="276" w:lineRule="auto"/>
        <w:rPr>
          <w:rFonts w:ascii="Calibri" w:hAnsi="Calibri"/>
        </w:rPr>
      </w:pPr>
    </w:p>
    <w:p w14:paraId="02F37ABA" w14:textId="77777777" w:rsidR="006B7835" w:rsidRPr="006B7835" w:rsidRDefault="006B7835" w:rsidP="006B7835">
      <w:pPr>
        <w:spacing w:line="276" w:lineRule="auto"/>
        <w:rPr>
          <w:rFonts w:ascii="Calibri" w:hAnsi="Calibri"/>
        </w:rPr>
      </w:pPr>
      <w:r w:rsidRPr="006B7835">
        <w:rPr>
          <w:rFonts w:ascii="Calibri" w:hAnsi="Calibri"/>
        </w:rPr>
        <w:t>[Wife] We had started that journey to being parents at that point and thought that this was our future. We were so ready.</w:t>
      </w:r>
    </w:p>
    <w:p w14:paraId="51B7D90F" w14:textId="77777777" w:rsidR="006B7835" w:rsidRPr="006B7835" w:rsidRDefault="006B7835" w:rsidP="006B7835">
      <w:pPr>
        <w:spacing w:line="276" w:lineRule="auto"/>
        <w:rPr>
          <w:rFonts w:ascii="Calibri" w:hAnsi="Calibri"/>
        </w:rPr>
      </w:pPr>
    </w:p>
    <w:p w14:paraId="150EE3BB" w14:textId="5B826229" w:rsidR="006B7835" w:rsidRPr="006B7835" w:rsidRDefault="006B7835" w:rsidP="006B7835">
      <w:pPr>
        <w:spacing w:line="276" w:lineRule="auto"/>
        <w:rPr>
          <w:rFonts w:ascii="Calibri" w:hAnsi="Calibri"/>
        </w:rPr>
      </w:pPr>
      <w:r w:rsidRPr="006B7835">
        <w:rPr>
          <w:rFonts w:ascii="Calibri" w:hAnsi="Calibri"/>
        </w:rPr>
        <w:t>[Husband] I think at that point, God was preparing us for something big. We just didn't know what it was yet. It was hard to see that big picture.</w:t>
      </w:r>
      <w:r w:rsidR="00903A30">
        <w:rPr>
          <w:rFonts w:ascii="Calibri" w:hAnsi="Calibri"/>
        </w:rPr>
        <w:t xml:space="preserve"> Through our process, Amanda would</w:t>
      </w:r>
      <w:r w:rsidRPr="006B7835">
        <w:rPr>
          <w:rFonts w:ascii="Calibri" w:hAnsi="Calibri"/>
        </w:rPr>
        <w:t xml:space="preserve"> ask me a lot, “Are we meant to be parents?” I </w:t>
      </w:r>
      <w:r w:rsidR="00903A30">
        <w:rPr>
          <w:rFonts w:ascii="Calibri" w:hAnsi="Calibri"/>
        </w:rPr>
        <w:t>would tell her</w:t>
      </w:r>
      <w:r w:rsidRPr="006B7835">
        <w:rPr>
          <w:rFonts w:ascii="Calibri" w:hAnsi="Calibri"/>
        </w:rPr>
        <w:t xml:space="preserve">, “I don't think that God would put it on our hearts so much that we want to be if we weren't meant to be parents. I think that God would take that away from us. He would ease that pain.” At that time, we just had to know that God was using us for a bigger purpose. Our story wasn't done and He wasn't done working in our lives as long as we had faith in Him. We waited two months (and they were a long two months) to just get on the waiting list. When we went on the waiting list, they told us it could be 18 months to 2 years before we heard another call. </w:t>
      </w:r>
    </w:p>
    <w:p w14:paraId="774327CA" w14:textId="77777777" w:rsidR="006B7835" w:rsidRPr="006B7835" w:rsidRDefault="006B7835" w:rsidP="006B7835">
      <w:pPr>
        <w:spacing w:line="276" w:lineRule="auto"/>
        <w:rPr>
          <w:rFonts w:ascii="Calibri" w:hAnsi="Calibri"/>
        </w:rPr>
      </w:pPr>
    </w:p>
    <w:p w14:paraId="665A6CB0" w14:textId="77777777" w:rsidR="006B7835" w:rsidRPr="006B7835" w:rsidRDefault="006B7835" w:rsidP="006B7835">
      <w:pPr>
        <w:spacing w:line="276" w:lineRule="auto"/>
        <w:rPr>
          <w:rFonts w:ascii="Calibri" w:hAnsi="Calibri"/>
        </w:rPr>
      </w:pPr>
      <w:r w:rsidRPr="006B7835">
        <w:rPr>
          <w:rFonts w:ascii="Calibri" w:hAnsi="Calibri"/>
        </w:rPr>
        <w:t xml:space="preserve">[Wife] It made that loss even bigger almost to know that it was so close within our grasp. We had already waited 10 years to be parents and then to be told again it’s going to be another probably 18 months to 2 years before we would hear anything else. </w:t>
      </w:r>
    </w:p>
    <w:p w14:paraId="360882F7" w14:textId="77777777" w:rsidR="006B7835" w:rsidRPr="006B7835" w:rsidRDefault="006B7835" w:rsidP="006B7835">
      <w:pPr>
        <w:spacing w:line="276" w:lineRule="auto"/>
        <w:rPr>
          <w:rFonts w:ascii="Calibri" w:hAnsi="Calibri"/>
        </w:rPr>
      </w:pPr>
    </w:p>
    <w:p w14:paraId="7F950E33" w14:textId="47CF768A" w:rsidR="006B7835" w:rsidRPr="006B7835" w:rsidRDefault="006B7835" w:rsidP="006B7835">
      <w:pPr>
        <w:spacing w:line="276" w:lineRule="auto"/>
        <w:rPr>
          <w:rFonts w:ascii="Calibri" w:hAnsi="Calibri"/>
        </w:rPr>
      </w:pPr>
      <w:r w:rsidRPr="006B7835">
        <w:rPr>
          <w:rFonts w:ascii="Calibri" w:hAnsi="Calibri"/>
        </w:rPr>
        <w:t>[Husband] We went on the waiting list in March of 2018. We received a call May 21, 2018 that there was a girl in Colorado Springs that wanted us to adopt her baby and wanted us to come down and meet with her. We had dinner with her. I walked away feeling much more confident when she said that she wanted to make an adoption plan with us. It's crazy looking back at it now because I feel like looking at the birth mom, she fits in in Amanda’s family. She could have been her cousin. Our son, Noah</w:t>
      </w:r>
      <w:r w:rsidR="00903A30">
        <w:rPr>
          <w:rFonts w:ascii="Calibri" w:hAnsi="Calibri"/>
        </w:rPr>
        <w:t>,</w:t>
      </w:r>
      <w:r w:rsidRPr="006B7835">
        <w:rPr>
          <w:rFonts w:ascii="Calibri" w:hAnsi="Calibri"/>
        </w:rPr>
        <w:t xml:space="preserve"> was meant to be our son. We named him Noah because God told Noah there</w:t>
      </w:r>
      <w:r w:rsidR="00903A30">
        <w:rPr>
          <w:rFonts w:ascii="Calibri" w:hAnsi="Calibri"/>
        </w:rPr>
        <w:t xml:space="preserve"> would</w:t>
      </w:r>
      <w:r w:rsidRPr="006B7835">
        <w:rPr>
          <w:rFonts w:ascii="Calibri" w:hAnsi="Calibri"/>
        </w:rPr>
        <w:t xml:space="preserve"> be a rainbow after every storm. He was our rainbow after the storm. It's a perfect end to our journey with adoption and to being parents finally. </w:t>
      </w:r>
      <w:r w:rsidR="00903A30">
        <w:rPr>
          <w:rFonts w:ascii="Calibri" w:hAnsi="Calibri"/>
        </w:rPr>
        <w:t>T</w:t>
      </w:r>
      <w:r w:rsidRPr="006B7835">
        <w:rPr>
          <w:rFonts w:ascii="Calibri" w:hAnsi="Calibri"/>
        </w:rPr>
        <w:t xml:space="preserve">here's no doubt that </w:t>
      </w:r>
      <w:r w:rsidR="00903A30">
        <w:rPr>
          <w:rFonts w:ascii="Calibri" w:hAnsi="Calibri"/>
        </w:rPr>
        <w:t>our son</w:t>
      </w:r>
      <w:r w:rsidRPr="006B7835">
        <w:rPr>
          <w:rFonts w:ascii="Calibri" w:hAnsi="Calibri"/>
        </w:rPr>
        <w:t xml:space="preserve"> was meant to be ours from anyone that meets him. Our son, Noah, was born in June of 2018. He has never spent a night away from us. We were there the day he was born, 2 hours after he was born</w:t>
      </w:r>
      <w:r w:rsidR="008C311A">
        <w:rPr>
          <w:rFonts w:ascii="Calibri" w:hAnsi="Calibri"/>
        </w:rPr>
        <w:t>,</w:t>
      </w:r>
      <w:r w:rsidRPr="006B7835">
        <w:rPr>
          <w:rFonts w:ascii="Calibri" w:hAnsi="Calibri"/>
        </w:rPr>
        <w:t xml:space="preserve"> and slept with him in our own room in the hospital. He has never not known us as mom and dad. </w:t>
      </w:r>
    </w:p>
    <w:p w14:paraId="144EBDE1" w14:textId="77777777" w:rsidR="006B7835" w:rsidRPr="006B7835" w:rsidRDefault="006B7835" w:rsidP="006B7835">
      <w:pPr>
        <w:spacing w:line="276" w:lineRule="auto"/>
        <w:rPr>
          <w:rFonts w:ascii="Calibri" w:hAnsi="Calibri"/>
        </w:rPr>
      </w:pPr>
    </w:p>
    <w:p w14:paraId="2BD72440" w14:textId="78721AA7" w:rsidR="006B7835" w:rsidRPr="006B7835" w:rsidRDefault="006B7835" w:rsidP="006B7835">
      <w:pPr>
        <w:spacing w:line="276" w:lineRule="auto"/>
        <w:rPr>
          <w:rFonts w:ascii="Calibri" w:hAnsi="Calibri"/>
        </w:rPr>
      </w:pPr>
      <w:r w:rsidRPr="006B7835">
        <w:rPr>
          <w:rFonts w:ascii="Calibri" w:hAnsi="Calibri"/>
        </w:rPr>
        <w:t>[Wife] We have a very open relationship with our birth mom. We send her pictures</w:t>
      </w:r>
      <w:r w:rsidR="00903A30">
        <w:rPr>
          <w:rFonts w:ascii="Calibri" w:hAnsi="Calibri"/>
        </w:rPr>
        <w:t xml:space="preserve">, </w:t>
      </w:r>
      <w:r w:rsidRPr="006B7835">
        <w:rPr>
          <w:rFonts w:ascii="Calibri" w:hAnsi="Calibri"/>
        </w:rPr>
        <w:t>talk to her</w:t>
      </w:r>
      <w:r w:rsidR="00903A30">
        <w:rPr>
          <w:rFonts w:ascii="Calibri" w:hAnsi="Calibri"/>
        </w:rPr>
        <w:t>,</w:t>
      </w:r>
      <w:r w:rsidRPr="006B7835">
        <w:rPr>
          <w:rFonts w:ascii="Calibri" w:hAnsi="Calibri"/>
        </w:rPr>
        <w:t xml:space="preserve"> and we let her know what's going on in his life. She gets to see him grow along with us. I don't think that would have happened had the situation been different. Our birth mom is part of our family. </w:t>
      </w:r>
    </w:p>
    <w:p w14:paraId="779677F9" w14:textId="77777777" w:rsidR="006B7835" w:rsidRPr="006B7835" w:rsidRDefault="006B7835" w:rsidP="006B7835">
      <w:pPr>
        <w:spacing w:line="276" w:lineRule="auto"/>
        <w:rPr>
          <w:rFonts w:ascii="Calibri" w:hAnsi="Calibri"/>
        </w:rPr>
      </w:pPr>
    </w:p>
    <w:p w14:paraId="62858BA8" w14:textId="7D03600D" w:rsidR="006B7835" w:rsidRPr="006B7835" w:rsidRDefault="006B7835" w:rsidP="006B7835">
      <w:pPr>
        <w:spacing w:line="276" w:lineRule="auto"/>
        <w:rPr>
          <w:rFonts w:ascii="Calibri" w:hAnsi="Calibri"/>
        </w:rPr>
      </w:pPr>
      <w:r w:rsidRPr="006B7835">
        <w:rPr>
          <w:rFonts w:ascii="Calibri" w:hAnsi="Calibri"/>
        </w:rPr>
        <w:lastRenderedPageBreak/>
        <w:t>[Husband] It's been amazing to see. Pastor Ryan had done a series on the time of waiting when you're in the drought. We got to reap the rewards of our constant prayer and the prayers of everyone around us</w:t>
      </w:r>
      <w:r w:rsidR="008C311A">
        <w:rPr>
          <w:rFonts w:ascii="Calibri" w:hAnsi="Calibri"/>
        </w:rPr>
        <w:t>,</w:t>
      </w:r>
      <w:r w:rsidRPr="006B7835">
        <w:rPr>
          <w:rFonts w:ascii="Calibri" w:hAnsi="Calibri"/>
        </w:rPr>
        <w:t xml:space="preserve"> and celebrate. Now we are looking forward to moving forward with adoption number two in the near future.</w:t>
      </w:r>
    </w:p>
    <w:p w14:paraId="384BA424" w14:textId="77777777" w:rsidR="006B7835" w:rsidRPr="006B7835" w:rsidRDefault="006B7835" w:rsidP="006B7835">
      <w:pPr>
        <w:spacing w:line="276" w:lineRule="auto"/>
        <w:rPr>
          <w:rFonts w:ascii="Calibri" w:hAnsi="Calibri"/>
        </w:rPr>
      </w:pPr>
    </w:p>
    <w:p w14:paraId="48E4D970" w14:textId="77777777" w:rsidR="006B7835" w:rsidRPr="006B7835" w:rsidRDefault="006B7835" w:rsidP="006B7835">
      <w:pPr>
        <w:spacing w:line="276" w:lineRule="auto"/>
        <w:rPr>
          <w:rFonts w:ascii="Calibri" w:hAnsi="Calibri"/>
          <w:i/>
          <w:iCs/>
        </w:rPr>
      </w:pPr>
      <w:r w:rsidRPr="006B7835">
        <w:rPr>
          <w:rFonts w:ascii="Calibri" w:hAnsi="Calibri"/>
          <w:i/>
          <w:iCs/>
        </w:rPr>
        <w:t>[Video ends]</w:t>
      </w:r>
    </w:p>
    <w:p w14:paraId="0E7667CC" w14:textId="77777777" w:rsidR="006B7835" w:rsidRPr="006B7835" w:rsidRDefault="006B7835" w:rsidP="006B7835">
      <w:pPr>
        <w:spacing w:line="276" w:lineRule="auto"/>
        <w:rPr>
          <w:rFonts w:ascii="Calibri" w:hAnsi="Calibri"/>
          <w:i/>
          <w:iCs/>
        </w:rPr>
      </w:pPr>
    </w:p>
    <w:p w14:paraId="6F78A2DF" w14:textId="77777777" w:rsidR="006B7835" w:rsidRPr="006B7835" w:rsidRDefault="006B7835" w:rsidP="006B7835">
      <w:pPr>
        <w:spacing w:line="276" w:lineRule="auto"/>
        <w:rPr>
          <w:rFonts w:ascii="Calibri" w:hAnsi="Calibri"/>
        </w:rPr>
      </w:pPr>
      <w:r w:rsidRPr="006B7835">
        <w:rPr>
          <w:rFonts w:ascii="Calibri" w:hAnsi="Calibri"/>
        </w:rPr>
        <w:t xml:space="preserve">I love that story because it shows how one couple moved in faith when they didn't have all of the answers. I know you can move in faith as well when you don't have all the answers. </w:t>
      </w:r>
    </w:p>
    <w:p w14:paraId="020D33D6" w14:textId="77777777" w:rsidR="006B7835" w:rsidRPr="006B7835" w:rsidRDefault="006B7835" w:rsidP="006B7835">
      <w:pPr>
        <w:spacing w:line="276" w:lineRule="auto"/>
        <w:rPr>
          <w:rFonts w:ascii="Calibri" w:hAnsi="Calibri"/>
        </w:rPr>
      </w:pPr>
    </w:p>
    <w:p w14:paraId="4F8A3EBB" w14:textId="77777777" w:rsidR="006B7835" w:rsidRPr="006B7835" w:rsidRDefault="006B7835" w:rsidP="006B7835">
      <w:pPr>
        <w:spacing w:line="276" w:lineRule="auto"/>
        <w:rPr>
          <w:rFonts w:ascii="Calibri" w:hAnsi="Calibri"/>
        </w:rPr>
      </w:pPr>
      <w:r w:rsidRPr="006B7835">
        <w:rPr>
          <w:rFonts w:ascii="Calibri" w:hAnsi="Calibri"/>
        </w:rPr>
        <w:t xml:space="preserve">What do we do when the breakthrough breaks down? We stay in faith. </w:t>
      </w:r>
    </w:p>
    <w:p w14:paraId="0595694D" w14:textId="77777777" w:rsidR="006B7835" w:rsidRPr="006B7835" w:rsidRDefault="006B7835" w:rsidP="006B7835">
      <w:pPr>
        <w:spacing w:line="276" w:lineRule="auto"/>
        <w:rPr>
          <w:rFonts w:ascii="Calibri" w:hAnsi="Calibri"/>
        </w:rPr>
      </w:pPr>
    </w:p>
    <w:p w14:paraId="4FF55F87" w14:textId="7A3B45D8" w:rsidR="006B7835" w:rsidRPr="006B7835" w:rsidRDefault="006B7835" w:rsidP="006B7835">
      <w:pPr>
        <w:spacing w:line="276" w:lineRule="auto"/>
        <w:rPr>
          <w:rFonts w:ascii="Calibri" w:hAnsi="Calibri"/>
          <w:b/>
          <w:bCs/>
        </w:rPr>
      </w:pPr>
      <w:r w:rsidRPr="006B7835">
        <w:rPr>
          <w:rFonts w:ascii="Calibri" w:hAnsi="Calibri"/>
          <w:b/>
          <w:bCs/>
        </w:rPr>
        <w:t>3. STAY IN TOUCH</w:t>
      </w:r>
      <w:r w:rsidR="00681F9B">
        <w:rPr>
          <w:rFonts w:ascii="Calibri" w:hAnsi="Calibri"/>
          <w:b/>
          <w:bCs/>
        </w:rPr>
        <w:t>.</w:t>
      </w:r>
    </w:p>
    <w:p w14:paraId="135E8C7F" w14:textId="77777777" w:rsidR="006B7835" w:rsidRPr="006B7835" w:rsidRDefault="006B7835" w:rsidP="006B7835">
      <w:pPr>
        <w:spacing w:line="276" w:lineRule="auto"/>
        <w:rPr>
          <w:rFonts w:ascii="Calibri" w:hAnsi="Calibri"/>
        </w:rPr>
      </w:pPr>
    </w:p>
    <w:p w14:paraId="2D409E6F" w14:textId="77777777" w:rsidR="006B7835" w:rsidRPr="006B7835" w:rsidRDefault="006B7835" w:rsidP="006B7835">
      <w:pPr>
        <w:spacing w:line="276" w:lineRule="auto"/>
        <w:rPr>
          <w:rFonts w:ascii="Calibri" w:hAnsi="Calibri"/>
        </w:rPr>
      </w:pPr>
      <w:r w:rsidRPr="006B7835">
        <w:rPr>
          <w:rFonts w:ascii="Calibri" w:hAnsi="Calibri"/>
        </w:rPr>
        <w:t>Touch has a huge role to play in this story.</w:t>
      </w:r>
    </w:p>
    <w:p w14:paraId="230AC7F1" w14:textId="77777777" w:rsidR="006B7835" w:rsidRPr="006B7835" w:rsidRDefault="006B7835" w:rsidP="006B7835">
      <w:pPr>
        <w:spacing w:line="276" w:lineRule="auto"/>
        <w:rPr>
          <w:rFonts w:ascii="Calibri" w:hAnsi="Calibri"/>
        </w:rPr>
      </w:pPr>
    </w:p>
    <w:p w14:paraId="6FA52431" w14:textId="77777777" w:rsidR="006B7835" w:rsidRPr="006B7835" w:rsidRDefault="006B7835" w:rsidP="006B7835">
      <w:pPr>
        <w:spacing w:line="276" w:lineRule="auto"/>
        <w:rPr>
          <w:rFonts w:ascii="Calibri" w:hAnsi="Calibri"/>
        </w:rPr>
      </w:pPr>
      <w:r w:rsidRPr="006B7835">
        <w:rPr>
          <w:rFonts w:ascii="Calibri" w:hAnsi="Calibri"/>
        </w:rPr>
        <w:t>“When Elisha got to the house, he discovered the boy lying dead on his bed. So he went in, closed the door behind the two of them, and prayed to the Lord. Then he went up and lay on the boy: he put mouth to mouth, eye to eye, hand to hand. While he bent down over him, the boy’s flesh became warm. Elisha got up, went into the house, and paced back and forth. Then he went up and bent down over him again. The boy sneezed seven times and opened his eyes” (2 Kings 4:32-35).</w:t>
      </w:r>
    </w:p>
    <w:p w14:paraId="2D6A5C1F" w14:textId="77777777" w:rsidR="006B7835" w:rsidRPr="006B7835" w:rsidRDefault="006B7835" w:rsidP="006B7835">
      <w:pPr>
        <w:spacing w:line="276" w:lineRule="auto"/>
        <w:rPr>
          <w:rFonts w:ascii="Calibri" w:hAnsi="Calibri"/>
        </w:rPr>
      </w:pPr>
    </w:p>
    <w:p w14:paraId="645CCF86" w14:textId="6FB7B993" w:rsidR="006B7835" w:rsidRPr="006B7835" w:rsidRDefault="006B7835" w:rsidP="006B7835">
      <w:pPr>
        <w:spacing w:line="276" w:lineRule="auto"/>
        <w:rPr>
          <w:rFonts w:ascii="Calibri" w:hAnsi="Calibri"/>
        </w:rPr>
      </w:pPr>
      <w:r w:rsidRPr="006B7835">
        <w:rPr>
          <w:rFonts w:ascii="Calibri" w:hAnsi="Calibri"/>
        </w:rPr>
        <w:t>Did you see the progression there? In verse 31, Gehazi lays the staff on the boy. That didn't do anything. In verses 32-33, he goes in, closes the door and prays for the boy. Nothing happens. It's like</w:t>
      </w:r>
      <w:r w:rsidR="00903A30">
        <w:rPr>
          <w:rFonts w:ascii="Calibri" w:hAnsi="Calibri"/>
        </w:rPr>
        <w:t xml:space="preserve"> out of total desperation</w:t>
      </w:r>
      <w:r w:rsidRPr="006B7835">
        <w:rPr>
          <w:rFonts w:ascii="Calibri" w:hAnsi="Calibri"/>
        </w:rPr>
        <w:t xml:space="preserve"> Elisha the prophet is bringing every ounce of spiritual energy that he has. He decides to actually lay on the boy. He's hand to hand and he's mouth to mouth. He's like spread eagle right on the boy. Wow. </w:t>
      </w:r>
    </w:p>
    <w:p w14:paraId="579245B5" w14:textId="77777777" w:rsidR="006B7835" w:rsidRPr="006B7835" w:rsidRDefault="006B7835" w:rsidP="006B7835">
      <w:pPr>
        <w:spacing w:line="276" w:lineRule="auto"/>
        <w:rPr>
          <w:rFonts w:ascii="Calibri" w:hAnsi="Calibri"/>
        </w:rPr>
      </w:pPr>
    </w:p>
    <w:p w14:paraId="21891E87" w14:textId="603288AD" w:rsidR="006B7835" w:rsidRPr="006B7835" w:rsidRDefault="006B7835" w:rsidP="006B7835">
      <w:pPr>
        <w:spacing w:line="276" w:lineRule="auto"/>
        <w:rPr>
          <w:rFonts w:ascii="Calibri" w:hAnsi="Calibri"/>
        </w:rPr>
      </w:pPr>
      <w:r w:rsidRPr="006B7835">
        <w:rPr>
          <w:rFonts w:ascii="Calibri" w:hAnsi="Calibri"/>
        </w:rPr>
        <w:t xml:space="preserve">I'm convinced that if we want to see God raise dead people, we </w:t>
      </w:r>
      <w:r w:rsidR="008C311A">
        <w:rPr>
          <w:rFonts w:ascii="Calibri" w:hAnsi="Calibri"/>
        </w:rPr>
        <w:t>have</w:t>
      </w:r>
      <w:r w:rsidRPr="006B7835">
        <w:rPr>
          <w:rFonts w:ascii="Calibri" w:hAnsi="Calibri"/>
        </w:rPr>
        <w:t xml:space="preserve"> to get heart to heart with people. We </w:t>
      </w:r>
      <w:r w:rsidR="008C311A">
        <w:rPr>
          <w:rFonts w:ascii="Calibri" w:hAnsi="Calibri"/>
        </w:rPr>
        <w:t>have</w:t>
      </w:r>
      <w:r w:rsidRPr="006B7835">
        <w:rPr>
          <w:rFonts w:ascii="Calibri" w:hAnsi="Calibri"/>
        </w:rPr>
        <w:t xml:space="preserve"> to get eye to eye with people. We </w:t>
      </w:r>
      <w:r w:rsidR="008C311A">
        <w:rPr>
          <w:rFonts w:ascii="Calibri" w:hAnsi="Calibri"/>
        </w:rPr>
        <w:t>have</w:t>
      </w:r>
      <w:r w:rsidRPr="006B7835">
        <w:rPr>
          <w:rFonts w:ascii="Calibri" w:hAnsi="Calibri"/>
        </w:rPr>
        <w:t xml:space="preserve"> to get involved in people's lives. If you're a follower of Jesus, one of your highest callings is to help people live a resurrected life. God doesn't want us to live dead lives, but raised lives. When we have faith in Jesus and faith in Christ, the power of the Holy Spirit ignites us and we begin to pursue a resurrected life, not a dead life. God doesn’t want you to live a life that is spiritually dead. He wants you to be raised. He wants you to be resurrected. He wants you to be made new.</w:t>
      </w:r>
    </w:p>
    <w:p w14:paraId="2464D87E" w14:textId="77777777" w:rsidR="006B7835" w:rsidRPr="006B7835" w:rsidRDefault="006B7835" w:rsidP="006B7835">
      <w:pPr>
        <w:spacing w:line="276" w:lineRule="auto"/>
        <w:rPr>
          <w:rFonts w:ascii="Calibri" w:hAnsi="Calibri"/>
        </w:rPr>
      </w:pPr>
    </w:p>
    <w:p w14:paraId="4BD21D22" w14:textId="77777777" w:rsidR="006B7835" w:rsidRPr="006B7835" w:rsidRDefault="006B7835" w:rsidP="006B7835">
      <w:pPr>
        <w:spacing w:line="276" w:lineRule="auto"/>
        <w:rPr>
          <w:rFonts w:ascii="Calibri" w:hAnsi="Calibri"/>
        </w:rPr>
      </w:pPr>
      <w:r w:rsidRPr="006B7835">
        <w:rPr>
          <w:rFonts w:ascii="Calibri" w:hAnsi="Calibri"/>
        </w:rPr>
        <w:lastRenderedPageBreak/>
        <w:t xml:space="preserve">When we get heart to heart with people, we get honest with people, we begin to share with people, people's lives will be raised. It's an awesome thing. </w:t>
      </w:r>
    </w:p>
    <w:p w14:paraId="56B48681" w14:textId="77777777" w:rsidR="006B7835" w:rsidRPr="006B7835" w:rsidRDefault="006B7835" w:rsidP="006B7835">
      <w:pPr>
        <w:spacing w:line="276" w:lineRule="auto"/>
        <w:rPr>
          <w:rFonts w:ascii="Calibri" w:hAnsi="Calibri"/>
        </w:rPr>
      </w:pPr>
    </w:p>
    <w:p w14:paraId="6698E4F1" w14:textId="77777777" w:rsidR="006B7835" w:rsidRPr="006B7835" w:rsidRDefault="006B7835" w:rsidP="006B7835">
      <w:pPr>
        <w:spacing w:line="276" w:lineRule="auto"/>
        <w:rPr>
          <w:rFonts w:ascii="Calibri" w:hAnsi="Calibri"/>
        </w:rPr>
      </w:pPr>
      <w:r w:rsidRPr="006B7835">
        <w:rPr>
          <w:rFonts w:ascii="Calibri" w:hAnsi="Calibri"/>
        </w:rPr>
        <w:t xml:space="preserve">When the breakthrough breaks down, be patient. Elisha starts by sending his servant Gehazi. Lay the staff on the boy. That doesn't work. He gets there, he prays, “Lord, raise him.” That doesn't work. Elisha lays on top of him. “Lord, do something.” Then it's only after that, that the boy begins to be warm. Elisha gets off of him and he continues to pray. </w:t>
      </w:r>
    </w:p>
    <w:p w14:paraId="1293E8D7" w14:textId="77777777" w:rsidR="006B7835" w:rsidRPr="006B7835" w:rsidRDefault="006B7835" w:rsidP="006B7835">
      <w:pPr>
        <w:spacing w:line="276" w:lineRule="auto"/>
        <w:rPr>
          <w:rFonts w:ascii="Calibri" w:hAnsi="Calibri"/>
        </w:rPr>
      </w:pPr>
    </w:p>
    <w:p w14:paraId="4F583A2D" w14:textId="77777777" w:rsidR="006B7835" w:rsidRPr="006B7835" w:rsidRDefault="006B7835" w:rsidP="006B7835">
      <w:pPr>
        <w:spacing w:line="276" w:lineRule="auto"/>
        <w:rPr>
          <w:rFonts w:ascii="Calibri" w:hAnsi="Calibri"/>
        </w:rPr>
      </w:pPr>
      <w:r w:rsidRPr="006B7835">
        <w:rPr>
          <w:rFonts w:ascii="Calibri" w:hAnsi="Calibri"/>
        </w:rPr>
        <w:t xml:space="preserve">The greatest miracles in your life may not happen instantly. The greatest release of the power of God in your own existence may not happen the very first time that you ask God for His intervention. But if you will persistently seek after God, if you will pursue Him, if you will pursue those needs and desires, many times God will do great things in our own lives. </w:t>
      </w:r>
    </w:p>
    <w:p w14:paraId="06BCA16D" w14:textId="77777777" w:rsidR="006B7835" w:rsidRPr="006B7835" w:rsidRDefault="006B7835" w:rsidP="006B7835">
      <w:pPr>
        <w:spacing w:line="276" w:lineRule="auto"/>
        <w:rPr>
          <w:rFonts w:ascii="Calibri" w:hAnsi="Calibri"/>
        </w:rPr>
      </w:pPr>
    </w:p>
    <w:p w14:paraId="0D89743E" w14:textId="59747AD1" w:rsidR="006B7835" w:rsidRPr="006B7835" w:rsidRDefault="006B7835" w:rsidP="006B7835">
      <w:pPr>
        <w:spacing w:line="276" w:lineRule="auto"/>
        <w:rPr>
          <w:rFonts w:ascii="Calibri" w:hAnsi="Calibri"/>
        </w:rPr>
      </w:pPr>
      <w:r w:rsidRPr="006B7835">
        <w:rPr>
          <w:rFonts w:ascii="Calibri" w:hAnsi="Calibri"/>
        </w:rPr>
        <w:t>It kind of reminds me of this story in Luke 7. Jesus raises a boy from the dead. He’s in a coffin. They’re carrying him to be buried. Jesus sees the widowed mom. He sees her tears and her struggle</w:t>
      </w:r>
      <w:r w:rsidR="005C5ABF">
        <w:rPr>
          <w:rFonts w:ascii="Calibri" w:hAnsi="Calibri"/>
        </w:rPr>
        <w:t>.</w:t>
      </w:r>
      <w:r w:rsidRPr="006B7835">
        <w:rPr>
          <w:rFonts w:ascii="Calibri" w:hAnsi="Calibri"/>
        </w:rPr>
        <w:t xml:space="preserve"> He realizes she doesn't have any other children and she's a widow and she needs somebody to take care of her. Jesus has compassion on people. Why did Jesus do so many miracles? Many times it was just because He had compassion upon people. He feels bad. He's like, “I </w:t>
      </w:r>
      <w:r w:rsidR="00903A30">
        <w:rPr>
          <w:rFonts w:ascii="Calibri" w:hAnsi="Calibri"/>
        </w:rPr>
        <w:t xml:space="preserve">have </w:t>
      </w:r>
      <w:r w:rsidRPr="006B7835">
        <w:rPr>
          <w:rFonts w:ascii="Calibri" w:hAnsi="Calibri"/>
        </w:rPr>
        <w:t xml:space="preserve">to help this single mom, this widow. What can I do to help?” He touches the coffin and the boy is raised. Isn’t that beautiful? </w:t>
      </w:r>
    </w:p>
    <w:p w14:paraId="6D3D375A" w14:textId="77777777" w:rsidR="006B7835" w:rsidRPr="006B7835" w:rsidRDefault="006B7835" w:rsidP="006B7835">
      <w:pPr>
        <w:spacing w:line="276" w:lineRule="auto"/>
        <w:rPr>
          <w:rFonts w:ascii="Calibri" w:hAnsi="Calibri"/>
        </w:rPr>
      </w:pPr>
    </w:p>
    <w:p w14:paraId="608166D0" w14:textId="4AE3C59B" w:rsidR="006B7835" w:rsidRPr="006B7835" w:rsidRDefault="006B7835" w:rsidP="006B7835">
      <w:pPr>
        <w:spacing w:line="276" w:lineRule="auto"/>
        <w:rPr>
          <w:rFonts w:ascii="Calibri" w:hAnsi="Calibri"/>
        </w:rPr>
      </w:pPr>
      <w:r w:rsidRPr="006B7835">
        <w:rPr>
          <w:rFonts w:ascii="Calibri" w:hAnsi="Calibri"/>
        </w:rPr>
        <w:t>There</w:t>
      </w:r>
      <w:r w:rsidR="005C5ABF">
        <w:rPr>
          <w:rFonts w:ascii="Calibri" w:hAnsi="Calibri"/>
        </w:rPr>
        <w:t xml:space="preserve"> i</w:t>
      </w:r>
      <w:r w:rsidRPr="006B7835">
        <w:rPr>
          <w:rFonts w:ascii="Calibri" w:hAnsi="Calibri"/>
        </w:rPr>
        <w:t xml:space="preserve">s just something so magnificent about the touch of Jesus. Everywhere Jesus went, He was touching people. People's lives were raised. Jesus was not afraid to touch people whose skin was littered with leprosy. Jesus was not afraid to wash the disciples’ dirty, filthy feet. The touch of Jesus. In fact, in the gospel of Mark at one point, it says, “Everybody who came and touched Jesus was healed.” Can you just imagine that? In Mark 5, a woman who had been bleeding for many years came and touched the hem of His garment and was healed. There's something powerful about touch. </w:t>
      </w:r>
    </w:p>
    <w:p w14:paraId="5F5221C9" w14:textId="77777777" w:rsidR="006B7835" w:rsidRPr="006B7835" w:rsidRDefault="006B7835" w:rsidP="006B7835">
      <w:pPr>
        <w:spacing w:line="276" w:lineRule="auto"/>
        <w:rPr>
          <w:rFonts w:ascii="Calibri" w:hAnsi="Calibri"/>
        </w:rPr>
      </w:pPr>
    </w:p>
    <w:p w14:paraId="6CE70F42" w14:textId="77777777" w:rsidR="006B7835" w:rsidRPr="006B7835" w:rsidRDefault="006B7835" w:rsidP="006B7835">
      <w:pPr>
        <w:spacing w:line="276" w:lineRule="auto"/>
        <w:rPr>
          <w:rFonts w:ascii="Calibri" w:hAnsi="Calibri"/>
        </w:rPr>
      </w:pPr>
      <w:r w:rsidRPr="006B7835">
        <w:rPr>
          <w:rFonts w:ascii="Calibri" w:hAnsi="Calibri"/>
        </w:rPr>
        <w:t xml:space="preserve">Jesus wants to reach out and to touch you. </w:t>
      </w:r>
    </w:p>
    <w:p w14:paraId="77413EC0" w14:textId="77777777" w:rsidR="006B7835" w:rsidRPr="006B7835" w:rsidRDefault="006B7835" w:rsidP="006B7835">
      <w:pPr>
        <w:spacing w:line="276" w:lineRule="auto"/>
        <w:rPr>
          <w:rFonts w:ascii="Calibri" w:hAnsi="Calibri"/>
        </w:rPr>
      </w:pPr>
    </w:p>
    <w:p w14:paraId="1D113B9F" w14:textId="77777777" w:rsidR="006B7835" w:rsidRPr="006B7835" w:rsidRDefault="006B7835" w:rsidP="006B7835">
      <w:pPr>
        <w:spacing w:line="276" w:lineRule="auto"/>
        <w:rPr>
          <w:rFonts w:ascii="Calibri" w:hAnsi="Calibri"/>
        </w:rPr>
      </w:pPr>
      <w:r w:rsidRPr="006B7835">
        <w:rPr>
          <w:rFonts w:ascii="Calibri" w:hAnsi="Calibri"/>
        </w:rPr>
        <w:t>The question is, when you read this passage about Elisha and the boy, you have to wonder, why did he lay on top of the boy? That's a great question. It sounds kind of odd. Obviously the Bible was written many years ago and cultures were different and all that, but it's still odd. But somebody who is really smart said it like this: Elisha covered the boy palm to palm, eye to eye, that when God looked down from heaven, the dead boy would be covered by the living man. He filled the exact same space as the boy. He took his place.</w:t>
      </w:r>
    </w:p>
    <w:p w14:paraId="3928FD95" w14:textId="77777777" w:rsidR="006B7835" w:rsidRPr="006B7835" w:rsidRDefault="006B7835" w:rsidP="006B7835">
      <w:pPr>
        <w:spacing w:line="276" w:lineRule="auto"/>
        <w:rPr>
          <w:rFonts w:ascii="Calibri" w:hAnsi="Calibri"/>
        </w:rPr>
      </w:pPr>
    </w:p>
    <w:p w14:paraId="74950728" w14:textId="77777777" w:rsidR="006B7835" w:rsidRPr="006B7835" w:rsidRDefault="006B7835" w:rsidP="006B7835">
      <w:pPr>
        <w:spacing w:line="276" w:lineRule="auto"/>
        <w:rPr>
          <w:rFonts w:ascii="Calibri" w:hAnsi="Calibri"/>
        </w:rPr>
      </w:pPr>
      <w:r w:rsidRPr="006B7835">
        <w:rPr>
          <w:rFonts w:ascii="Calibri" w:hAnsi="Calibri"/>
        </w:rPr>
        <w:t xml:space="preserve">What Elisha did physically, Jesus has done spiritually. </w:t>
      </w:r>
    </w:p>
    <w:p w14:paraId="1440750E" w14:textId="77777777" w:rsidR="006B7835" w:rsidRPr="006B7835" w:rsidRDefault="006B7835" w:rsidP="006B7835">
      <w:pPr>
        <w:spacing w:line="276" w:lineRule="auto"/>
        <w:rPr>
          <w:rFonts w:ascii="Calibri" w:hAnsi="Calibri"/>
        </w:rPr>
      </w:pPr>
    </w:p>
    <w:p w14:paraId="07D766BE" w14:textId="77777777" w:rsidR="006B7835" w:rsidRPr="006B7835" w:rsidRDefault="006B7835" w:rsidP="006B7835">
      <w:pPr>
        <w:spacing w:line="276" w:lineRule="auto"/>
        <w:rPr>
          <w:rFonts w:ascii="Calibri" w:hAnsi="Calibri"/>
        </w:rPr>
      </w:pPr>
      <w:r w:rsidRPr="006B7835">
        <w:rPr>
          <w:rFonts w:ascii="Calibri" w:hAnsi="Calibri"/>
        </w:rPr>
        <w:t>“He made the one who did not know sin to be sin for us, so that in him we might become the righteousness of God” (2 Corinthians 5:21).</w:t>
      </w:r>
    </w:p>
    <w:p w14:paraId="6D8D3387" w14:textId="77777777" w:rsidR="006B7835" w:rsidRPr="006B7835" w:rsidRDefault="006B7835" w:rsidP="006B7835">
      <w:pPr>
        <w:spacing w:line="276" w:lineRule="auto"/>
        <w:rPr>
          <w:rFonts w:ascii="Calibri" w:hAnsi="Calibri"/>
        </w:rPr>
      </w:pPr>
    </w:p>
    <w:p w14:paraId="5CFEBE33" w14:textId="77777777" w:rsidR="006B7835" w:rsidRPr="006B7835" w:rsidRDefault="006B7835" w:rsidP="006B7835">
      <w:pPr>
        <w:spacing w:line="276" w:lineRule="auto"/>
        <w:rPr>
          <w:rFonts w:ascii="Calibri" w:hAnsi="Calibri"/>
        </w:rPr>
      </w:pPr>
      <w:r w:rsidRPr="006B7835">
        <w:rPr>
          <w:rFonts w:ascii="Calibri" w:hAnsi="Calibri"/>
        </w:rPr>
        <w:t>In other words, Jesus covered us. We can live a resurrected life. We can live a new life. We can live a dynamic life because we've been covered by Christ in faith. Isn’t that beautiful? We can have a spiritual resurrection. When God looks down from heaven, He sees that we are hidden in Christ.</w:t>
      </w:r>
    </w:p>
    <w:p w14:paraId="33D3839E" w14:textId="77777777" w:rsidR="006B7835" w:rsidRPr="006B7835" w:rsidRDefault="006B7835" w:rsidP="006B7835">
      <w:pPr>
        <w:spacing w:line="276" w:lineRule="auto"/>
        <w:rPr>
          <w:rFonts w:ascii="Calibri" w:hAnsi="Calibri"/>
        </w:rPr>
      </w:pPr>
    </w:p>
    <w:p w14:paraId="546D1D1D" w14:textId="4D9A2BDA" w:rsidR="006B7835" w:rsidRPr="006B7835" w:rsidRDefault="006B7835" w:rsidP="006B7835">
      <w:pPr>
        <w:spacing w:line="276" w:lineRule="auto"/>
        <w:rPr>
          <w:rFonts w:ascii="Calibri" w:hAnsi="Calibri"/>
        </w:rPr>
      </w:pPr>
      <w:r w:rsidRPr="006B7835">
        <w:rPr>
          <w:rFonts w:ascii="Calibri" w:hAnsi="Calibri"/>
        </w:rPr>
        <w:t>A few weeks ago, I got the word that one of my middle school buddies had died of the COVID-19 disease. I saw it on Facebook. I wrote a paragraph about our friendship. This guy was one of my best buddies in the 6</w:t>
      </w:r>
      <w:r w:rsidRPr="006B7835">
        <w:rPr>
          <w:rFonts w:ascii="Calibri" w:hAnsi="Calibri"/>
          <w:vertAlign w:val="superscript"/>
        </w:rPr>
        <w:t>th</w:t>
      </w:r>
      <w:r w:rsidRPr="006B7835">
        <w:rPr>
          <w:rFonts w:ascii="Calibri" w:hAnsi="Calibri"/>
        </w:rPr>
        <w:t>-9</w:t>
      </w:r>
      <w:r w:rsidRPr="006B7835">
        <w:rPr>
          <w:rFonts w:ascii="Calibri" w:hAnsi="Calibri"/>
          <w:vertAlign w:val="superscript"/>
        </w:rPr>
        <w:t>th</w:t>
      </w:r>
      <w:r w:rsidRPr="006B7835">
        <w:rPr>
          <w:rFonts w:ascii="Calibri" w:hAnsi="Calibri"/>
        </w:rPr>
        <w:t xml:space="preserve"> grade. I was so sad to hear about that. It reminded me, we used to play in a rock band together. Before God called me to preach, I was a rocker. I used to be the lead singer of our band. We had a band called The Breeze and I used to play electric guitar. My friend, Wade, and I would travel around in our band and we would play. Everybody else in the band was a great musician, except me. I wrote in my friend's memoir that I brought a lot of energy to the stage. </w:t>
      </w:r>
    </w:p>
    <w:p w14:paraId="7902BDC5" w14:textId="77777777" w:rsidR="006B7835" w:rsidRPr="006B7835" w:rsidRDefault="006B7835" w:rsidP="006B7835">
      <w:pPr>
        <w:spacing w:line="276" w:lineRule="auto"/>
        <w:rPr>
          <w:rFonts w:ascii="Calibri" w:hAnsi="Calibri"/>
        </w:rPr>
      </w:pPr>
    </w:p>
    <w:p w14:paraId="79371F68" w14:textId="0BBF2F68" w:rsidR="006B7835" w:rsidRPr="006B7835" w:rsidRDefault="006B7835" w:rsidP="006B7835">
      <w:pPr>
        <w:spacing w:line="276" w:lineRule="auto"/>
        <w:rPr>
          <w:rFonts w:ascii="Calibri" w:hAnsi="Calibri"/>
        </w:rPr>
      </w:pPr>
      <w:r w:rsidRPr="006B7835">
        <w:rPr>
          <w:rFonts w:ascii="Calibri" w:hAnsi="Calibri"/>
        </w:rPr>
        <w:t xml:space="preserve">I love to sing. I love music. But that doesn't necessarily mean that I'm gifted. In fact, not too long ago, I was trying to get Gena to allow me to be in the band here at the church. I said, “I want to be in the band.” She said, “Well, you have to audition.” I was like, “Alright. What do you want me to sing?” She had me sing a song. When I finished she said, “Ryan, that was terrible.” I </w:t>
      </w:r>
      <w:r w:rsidR="005C5ABF">
        <w:rPr>
          <w:rFonts w:ascii="Calibri" w:hAnsi="Calibri"/>
        </w:rPr>
        <w:t>said</w:t>
      </w:r>
      <w:r w:rsidRPr="006B7835">
        <w:rPr>
          <w:rFonts w:ascii="Calibri" w:hAnsi="Calibri"/>
        </w:rPr>
        <w:t xml:space="preserve">, “I'll sing back up. I'll get my lip pierced. I'll get a sleeve tattoo. I've already got the skinny jeans. What do I need to do to be in the band?” But that plan was kibosh. She said, “Ryan, you need to stick with the preaching.” </w:t>
      </w:r>
    </w:p>
    <w:p w14:paraId="52BCC7E6" w14:textId="77777777" w:rsidR="006B7835" w:rsidRPr="006B7835" w:rsidRDefault="006B7835" w:rsidP="006B7835">
      <w:pPr>
        <w:spacing w:line="276" w:lineRule="auto"/>
        <w:rPr>
          <w:rFonts w:ascii="Calibri" w:hAnsi="Calibri"/>
        </w:rPr>
      </w:pPr>
    </w:p>
    <w:p w14:paraId="2F4DAAC8" w14:textId="77777777" w:rsidR="006B7835" w:rsidRPr="006B7835" w:rsidRDefault="006B7835" w:rsidP="006B7835">
      <w:pPr>
        <w:spacing w:line="276" w:lineRule="auto"/>
        <w:rPr>
          <w:rFonts w:ascii="Calibri" w:hAnsi="Calibri"/>
        </w:rPr>
      </w:pPr>
      <w:r w:rsidRPr="006B7835">
        <w:rPr>
          <w:rFonts w:ascii="Calibri" w:hAnsi="Calibri"/>
        </w:rPr>
        <w:t xml:space="preserve">I went back and began to kind of think about my musical career a little bit. I've been thinking about that as a middle school student in The Breeze, missing my friend. But when I was thinking about my friend, I began to kind of get fearful. Death is something that nobody wants to think about. It's a reality, though. </w:t>
      </w:r>
    </w:p>
    <w:p w14:paraId="519D8788" w14:textId="77777777" w:rsidR="006B7835" w:rsidRPr="006B7835" w:rsidRDefault="006B7835" w:rsidP="006B7835">
      <w:pPr>
        <w:spacing w:line="276" w:lineRule="auto"/>
        <w:rPr>
          <w:rFonts w:ascii="Calibri" w:hAnsi="Calibri"/>
        </w:rPr>
      </w:pPr>
    </w:p>
    <w:p w14:paraId="2365542F" w14:textId="77777777" w:rsidR="006B7835" w:rsidRPr="006B7835" w:rsidRDefault="006B7835" w:rsidP="006B7835">
      <w:pPr>
        <w:spacing w:line="276" w:lineRule="auto"/>
        <w:rPr>
          <w:rFonts w:ascii="Calibri" w:hAnsi="Calibri"/>
        </w:rPr>
      </w:pPr>
      <w:r w:rsidRPr="006B7835">
        <w:rPr>
          <w:rFonts w:ascii="Calibri" w:hAnsi="Calibri"/>
        </w:rPr>
        <w:t xml:space="preserve">Here's the great comfort that every follower of Jesus has. One day, the dead and Christ will be raised. We’ll be resurrected. If you know the Lord, you don't have to be afraid of death. Because at the end of time, you will be raised with Christ and you will live forever. When we see these resurrection miracles outlined for us in the Bible, they point to a greater resurrection. The </w:t>
      </w:r>
      <w:r w:rsidRPr="006B7835">
        <w:rPr>
          <w:rFonts w:ascii="Calibri" w:hAnsi="Calibri"/>
        </w:rPr>
        <w:lastRenderedPageBreak/>
        <w:t>resurrection of Jesus and the resurrection that God wants us to have at the end of time. Isn’t that beautiful? Wow.</w:t>
      </w:r>
    </w:p>
    <w:p w14:paraId="015B5882" w14:textId="77777777" w:rsidR="006B7835" w:rsidRPr="006B7835" w:rsidRDefault="006B7835" w:rsidP="006B7835">
      <w:pPr>
        <w:spacing w:line="276" w:lineRule="auto"/>
        <w:rPr>
          <w:rFonts w:ascii="Calibri" w:hAnsi="Calibri"/>
        </w:rPr>
      </w:pPr>
    </w:p>
    <w:p w14:paraId="285F2701" w14:textId="1A663A98" w:rsidR="006B7835" w:rsidRPr="006B7835" w:rsidRDefault="006B7835" w:rsidP="006B7835">
      <w:pPr>
        <w:spacing w:line="276" w:lineRule="auto"/>
        <w:rPr>
          <w:rFonts w:ascii="Calibri" w:hAnsi="Calibri"/>
        </w:rPr>
      </w:pPr>
      <w:r w:rsidRPr="006B7835">
        <w:rPr>
          <w:rFonts w:ascii="Calibri" w:hAnsi="Calibri"/>
        </w:rPr>
        <w:t>When the breakthrough breaks down, we</w:t>
      </w:r>
      <w:r w:rsidR="005C5ABF">
        <w:rPr>
          <w:rFonts w:ascii="Calibri" w:hAnsi="Calibri"/>
        </w:rPr>
        <w:t xml:space="preserve"> </w:t>
      </w:r>
      <w:r w:rsidR="00061592">
        <w:rPr>
          <w:rFonts w:ascii="Calibri" w:hAnsi="Calibri"/>
        </w:rPr>
        <w:t>have</w:t>
      </w:r>
      <w:r w:rsidRPr="006B7835">
        <w:rPr>
          <w:rFonts w:ascii="Calibri" w:hAnsi="Calibri"/>
        </w:rPr>
        <w:t xml:space="preserve"> three things we </w:t>
      </w:r>
      <w:r w:rsidR="00061592">
        <w:rPr>
          <w:rFonts w:ascii="Calibri" w:hAnsi="Calibri"/>
        </w:rPr>
        <w:t>have</w:t>
      </w:r>
      <w:r w:rsidRPr="006B7835">
        <w:rPr>
          <w:rFonts w:ascii="Calibri" w:hAnsi="Calibri"/>
        </w:rPr>
        <w:t xml:space="preserve"> to do. Stay in pursuit – run after God. Stay in faith – keep believing even when you don't have all the answers. Stay in touch. Let Jesus reach out and touch your heart and touch your life. </w:t>
      </w:r>
    </w:p>
    <w:p w14:paraId="65828744" w14:textId="16B592A9" w:rsidR="006B7835" w:rsidRPr="006B7835" w:rsidRDefault="006B7835" w:rsidP="006B7835">
      <w:pPr>
        <w:spacing w:line="276" w:lineRule="auto"/>
        <w:rPr>
          <w:rFonts w:ascii="Calibri" w:hAnsi="Calibri"/>
          <w:sz w:val="28"/>
          <w:szCs w:val="28"/>
        </w:rPr>
      </w:pPr>
      <w:r w:rsidRPr="006B7835">
        <w:rPr>
          <w:rFonts w:ascii="Calibri" w:hAnsi="Calibri"/>
        </w:rPr>
        <w:br w:type="page"/>
      </w:r>
      <w:r w:rsidRPr="006B7835">
        <w:rPr>
          <w:rFonts w:ascii="Calibri" w:hAnsi="Calibri"/>
          <w:b/>
          <w:bCs/>
          <w:sz w:val="28"/>
          <w:szCs w:val="28"/>
          <w:u w:val="single"/>
        </w:rPr>
        <w:lastRenderedPageBreak/>
        <w:t>OUTLINE</w:t>
      </w:r>
    </w:p>
    <w:p w14:paraId="5B8C1A1D" w14:textId="77777777" w:rsidR="006B7835" w:rsidRPr="006B7835" w:rsidRDefault="006B7835" w:rsidP="006B7835">
      <w:pPr>
        <w:spacing w:line="276" w:lineRule="auto"/>
        <w:rPr>
          <w:rFonts w:ascii="Calibri" w:hAnsi="Calibri"/>
          <w:i/>
          <w:iCs/>
        </w:rPr>
      </w:pPr>
    </w:p>
    <w:p w14:paraId="28D29F48" w14:textId="77777777" w:rsidR="006B7835" w:rsidRPr="006B7835" w:rsidRDefault="006B7835" w:rsidP="006B7835">
      <w:pPr>
        <w:spacing w:line="276" w:lineRule="auto"/>
        <w:rPr>
          <w:rFonts w:ascii="Calibri" w:hAnsi="Calibri"/>
          <w:i/>
          <w:iCs/>
        </w:rPr>
      </w:pPr>
      <w:r w:rsidRPr="006B7835">
        <w:rPr>
          <w:rFonts w:ascii="Calibri" w:hAnsi="Calibri"/>
          <w:i/>
          <w:iCs/>
        </w:rPr>
        <w:t>When the Breakthroughs Breakdown…</w:t>
      </w:r>
    </w:p>
    <w:p w14:paraId="33355158" w14:textId="77777777" w:rsidR="006B7835" w:rsidRPr="006B7835" w:rsidRDefault="006B7835" w:rsidP="006B7835">
      <w:pPr>
        <w:spacing w:line="276" w:lineRule="auto"/>
        <w:rPr>
          <w:rFonts w:ascii="Calibri" w:hAnsi="Calibri"/>
        </w:rPr>
      </w:pPr>
    </w:p>
    <w:p w14:paraId="1F7E5BB0" w14:textId="4EF36721" w:rsidR="006B7835" w:rsidRPr="006B7835" w:rsidRDefault="006B7835" w:rsidP="006B7835">
      <w:pPr>
        <w:spacing w:line="276" w:lineRule="auto"/>
        <w:rPr>
          <w:rFonts w:ascii="Calibri" w:hAnsi="Calibri"/>
          <w:b/>
          <w:bCs/>
        </w:rPr>
      </w:pPr>
      <w:r w:rsidRPr="006B7835">
        <w:rPr>
          <w:rFonts w:ascii="Calibri" w:hAnsi="Calibri"/>
          <w:b/>
          <w:bCs/>
        </w:rPr>
        <w:t>1. STAY IN PURSUIT</w:t>
      </w:r>
      <w:r w:rsidR="00681F9B">
        <w:rPr>
          <w:rFonts w:ascii="Calibri" w:hAnsi="Calibri"/>
          <w:b/>
          <w:bCs/>
        </w:rPr>
        <w:t>.</w:t>
      </w:r>
    </w:p>
    <w:p w14:paraId="4D9023B0" w14:textId="77777777" w:rsidR="006B7835" w:rsidRPr="006B7835" w:rsidRDefault="006B7835" w:rsidP="006B7835">
      <w:pPr>
        <w:spacing w:line="276" w:lineRule="auto"/>
        <w:rPr>
          <w:rFonts w:ascii="Calibri" w:hAnsi="Calibri"/>
        </w:rPr>
      </w:pPr>
    </w:p>
    <w:p w14:paraId="2DB5EBFC" w14:textId="70D58D6E" w:rsidR="006B7835" w:rsidRPr="006B7835" w:rsidRDefault="00061592" w:rsidP="006B7835">
      <w:pPr>
        <w:spacing w:line="276" w:lineRule="auto"/>
        <w:rPr>
          <w:rFonts w:ascii="Calibri" w:hAnsi="Calibri"/>
        </w:rPr>
      </w:pPr>
      <w:r>
        <w:rPr>
          <w:rFonts w:ascii="Calibri" w:hAnsi="Calibri"/>
        </w:rPr>
        <w:t>“</w:t>
      </w:r>
      <w:r w:rsidR="006B7835" w:rsidRPr="006B7835">
        <w:rPr>
          <w:rFonts w:ascii="Calibri" w:hAnsi="Calibri"/>
        </w:rPr>
        <w:t xml:space="preserve">She summoned her husband and said, </w:t>
      </w:r>
      <w:r>
        <w:rPr>
          <w:rFonts w:ascii="Calibri" w:hAnsi="Calibri"/>
        </w:rPr>
        <w:t>‘</w:t>
      </w:r>
      <w:r w:rsidR="006B7835" w:rsidRPr="006B7835">
        <w:rPr>
          <w:rFonts w:ascii="Calibri" w:hAnsi="Calibri"/>
        </w:rPr>
        <w:t>Please send me one of the servants and one of the donkeys, so I can hurry to the man of God and come back again.</w:t>
      </w:r>
      <w:r>
        <w:rPr>
          <w:rFonts w:ascii="Calibri" w:hAnsi="Calibri"/>
        </w:rPr>
        <w:t>’</w:t>
      </w:r>
      <w:r w:rsidR="006B7835" w:rsidRPr="006B7835">
        <w:rPr>
          <w:rFonts w:ascii="Calibri" w:hAnsi="Calibri"/>
        </w:rPr>
        <w:t xml:space="preserve"> But he said, </w:t>
      </w:r>
      <w:r>
        <w:rPr>
          <w:rFonts w:ascii="Calibri" w:hAnsi="Calibri"/>
        </w:rPr>
        <w:t>‘</w:t>
      </w:r>
      <w:r w:rsidR="006B7835" w:rsidRPr="006B7835">
        <w:rPr>
          <w:rFonts w:ascii="Calibri" w:hAnsi="Calibri"/>
        </w:rPr>
        <w:t>Why go to him today? It’s not a New Moon or a Sabbath.</w:t>
      </w:r>
      <w:r>
        <w:rPr>
          <w:rFonts w:ascii="Calibri" w:hAnsi="Calibri"/>
        </w:rPr>
        <w:t>’</w:t>
      </w:r>
      <w:r w:rsidR="006B7835" w:rsidRPr="006B7835">
        <w:rPr>
          <w:rFonts w:ascii="Calibri" w:hAnsi="Calibri"/>
        </w:rPr>
        <w:t xml:space="preserve">  She replied, </w:t>
      </w:r>
      <w:r>
        <w:rPr>
          <w:rFonts w:ascii="Calibri" w:hAnsi="Calibri"/>
        </w:rPr>
        <w:t>‘</w:t>
      </w:r>
      <w:r w:rsidR="006B7835" w:rsidRPr="006B7835">
        <w:rPr>
          <w:rFonts w:ascii="Calibri" w:hAnsi="Calibri"/>
        </w:rPr>
        <w:t>It’s all right</w:t>
      </w:r>
      <w:r>
        <w:rPr>
          <w:rFonts w:ascii="Calibri" w:hAnsi="Calibri"/>
        </w:rPr>
        <w:t>.’</w:t>
      </w:r>
      <w:r w:rsidR="006B7835" w:rsidRPr="006B7835">
        <w:rPr>
          <w:rFonts w:ascii="Calibri" w:hAnsi="Calibri"/>
        </w:rPr>
        <w:t xml:space="preserve"> Then she saddled the donkey and said to her servant, </w:t>
      </w:r>
      <w:r>
        <w:rPr>
          <w:rFonts w:ascii="Calibri" w:hAnsi="Calibri"/>
        </w:rPr>
        <w:t>‘</w:t>
      </w:r>
      <w:r w:rsidR="006B7835" w:rsidRPr="006B7835">
        <w:rPr>
          <w:rFonts w:ascii="Calibri" w:hAnsi="Calibri"/>
        </w:rPr>
        <w:t>Go fast; don’t slow the pace for me unless I tell you.</w:t>
      </w:r>
      <w:r>
        <w:rPr>
          <w:rFonts w:ascii="Calibri" w:hAnsi="Calibri"/>
        </w:rPr>
        <w:t>’</w:t>
      </w:r>
      <w:r w:rsidR="006B7835" w:rsidRPr="006B7835">
        <w:rPr>
          <w:rFonts w:ascii="Calibri" w:hAnsi="Calibri"/>
        </w:rPr>
        <w:t xml:space="preserve"> So she came to the man of God at Mount Carmel</w:t>
      </w:r>
      <w:r>
        <w:rPr>
          <w:rFonts w:ascii="Calibri" w:hAnsi="Calibri"/>
        </w:rPr>
        <w:t>.”</w:t>
      </w:r>
      <w:r w:rsidR="006B7835" w:rsidRPr="006B7835">
        <w:rPr>
          <w:rFonts w:ascii="Calibri" w:hAnsi="Calibri"/>
        </w:rPr>
        <w:t xml:space="preserve"> 2 Kings 4:22-25 (CSB)</w:t>
      </w:r>
    </w:p>
    <w:p w14:paraId="372ADC3E" w14:textId="77777777" w:rsidR="006B7835" w:rsidRPr="006B7835" w:rsidRDefault="006B7835" w:rsidP="006B7835">
      <w:pPr>
        <w:spacing w:line="276" w:lineRule="auto"/>
        <w:rPr>
          <w:rFonts w:ascii="Calibri" w:hAnsi="Calibri"/>
        </w:rPr>
      </w:pPr>
    </w:p>
    <w:p w14:paraId="02500B1F" w14:textId="55EED2A6" w:rsidR="006B7835" w:rsidRPr="006B7835" w:rsidRDefault="00061592" w:rsidP="006B7835">
      <w:pPr>
        <w:spacing w:line="276" w:lineRule="auto"/>
        <w:rPr>
          <w:rFonts w:ascii="Calibri" w:hAnsi="Calibri"/>
        </w:rPr>
      </w:pPr>
      <w:r>
        <w:rPr>
          <w:rFonts w:ascii="Calibri" w:hAnsi="Calibri"/>
        </w:rPr>
        <w:t>“</w:t>
      </w:r>
      <w:r w:rsidR="006B7835" w:rsidRPr="006B7835">
        <w:rPr>
          <w:rFonts w:ascii="Calibri" w:hAnsi="Calibri"/>
        </w:rPr>
        <w:t>Don’t you know that the runners in a stadium all race, but only one receives the prize? Run in such a way to win the prize… So I do not run like one who runs aimlessly or box like one beating the air. Instead, I discipline my body and bring it under strict control, so that after preaching to others, I myself will not be disqualified.</w:t>
      </w:r>
      <w:r>
        <w:rPr>
          <w:rFonts w:ascii="Calibri" w:hAnsi="Calibri"/>
        </w:rPr>
        <w:t>”</w:t>
      </w:r>
      <w:r w:rsidR="006B7835" w:rsidRPr="006B7835">
        <w:rPr>
          <w:rFonts w:ascii="Calibri" w:hAnsi="Calibri"/>
        </w:rPr>
        <w:t xml:space="preserve"> 1 Corinthians 9:24-27 (CSB)</w:t>
      </w:r>
    </w:p>
    <w:p w14:paraId="53C75A82" w14:textId="77777777" w:rsidR="006B7835" w:rsidRPr="006B7835" w:rsidRDefault="006B7835" w:rsidP="006B7835">
      <w:pPr>
        <w:spacing w:line="276" w:lineRule="auto"/>
        <w:rPr>
          <w:rFonts w:ascii="Calibri" w:hAnsi="Calibri"/>
        </w:rPr>
      </w:pPr>
    </w:p>
    <w:p w14:paraId="21E81A8D" w14:textId="6AC839F9" w:rsidR="006B7835" w:rsidRPr="006B7835" w:rsidRDefault="006B7835" w:rsidP="006B7835">
      <w:pPr>
        <w:spacing w:line="276" w:lineRule="auto"/>
        <w:rPr>
          <w:rFonts w:ascii="Calibri" w:hAnsi="Calibri"/>
          <w:b/>
          <w:bCs/>
        </w:rPr>
      </w:pPr>
      <w:r w:rsidRPr="006B7835">
        <w:rPr>
          <w:rFonts w:ascii="Calibri" w:hAnsi="Calibri"/>
          <w:b/>
          <w:bCs/>
        </w:rPr>
        <w:t>2. STAY IN FAITH</w:t>
      </w:r>
      <w:r w:rsidR="00681F9B">
        <w:rPr>
          <w:rFonts w:ascii="Calibri" w:hAnsi="Calibri"/>
          <w:b/>
          <w:bCs/>
        </w:rPr>
        <w:t>.</w:t>
      </w:r>
    </w:p>
    <w:p w14:paraId="604F5E39" w14:textId="77777777" w:rsidR="006B7835" w:rsidRPr="006B7835" w:rsidRDefault="006B7835" w:rsidP="006B7835">
      <w:pPr>
        <w:spacing w:line="276" w:lineRule="auto"/>
        <w:rPr>
          <w:rFonts w:ascii="Calibri" w:hAnsi="Calibri"/>
        </w:rPr>
      </w:pPr>
    </w:p>
    <w:p w14:paraId="5FDEAA17" w14:textId="7AA04375" w:rsidR="006B7835" w:rsidRPr="006B7835" w:rsidRDefault="00061592" w:rsidP="006B7835">
      <w:pPr>
        <w:spacing w:line="276" w:lineRule="auto"/>
        <w:rPr>
          <w:rFonts w:ascii="Calibri" w:hAnsi="Calibri"/>
        </w:rPr>
      </w:pPr>
      <w:r>
        <w:rPr>
          <w:rFonts w:ascii="Calibri" w:hAnsi="Calibri"/>
        </w:rPr>
        <w:t>“</w:t>
      </w:r>
      <w:r w:rsidR="006B7835" w:rsidRPr="006B7835">
        <w:rPr>
          <w:rFonts w:ascii="Calibri" w:hAnsi="Calibri"/>
        </w:rPr>
        <w:t xml:space="preserve">When she came up to the man of God at the mountain, she clung to his feet. Gehazi came to push her away, but the man of God said, </w:t>
      </w:r>
      <w:r>
        <w:rPr>
          <w:rFonts w:ascii="Calibri" w:hAnsi="Calibri"/>
        </w:rPr>
        <w:t>‘</w:t>
      </w:r>
      <w:r w:rsidR="006B7835" w:rsidRPr="006B7835">
        <w:rPr>
          <w:rFonts w:ascii="Calibri" w:hAnsi="Calibri"/>
        </w:rPr>
        <w:t>Leave her alone—she is in severe anguish, and the Lord has hidden it from me. He hasn’t told me.</w:t>
      </w:r>
      <w:r>
        <w:rPr>
          <w:rFonts w:ascii="Calibri" w:hAnsi="Calibri"/>
        </w:rPr>
        <w:t>’</w:t>
      </w:r>
      <w:r w:rsidR="006B7835" w:rsidRPr="006B7835">
        <w:rPr>
          <w:rFonts w:ascii="Calibri" w:hAnsi="Calibri"/>
        </w:rPr>
        <w:t xml:space="preserve"> Then she said, </w:t>
      </w:r>
      <w:r>
        <w:rPr>
          <w:rFonts w:ascii="Calibri" w:hAnsi="Calibri"/>
        </w:rPr>
        <w:t>‘</w:t>
      </w:r>
      <w:r w:rsidR="006B7835" w:rsidRPr="006B7835">
        <w:rPr>
          <w:rFonts w:ascii="Calibri" w:hAnsi="Calibri"/>
        </w:rPr>
        <w:t xml:space="preserve">Did I ask my lord for a son? Didn’t I say, </w:t>
      </w:r>
      <w:r>
        <w:rPr>
          <w:rFonts w:ascii="Calibri" w:hAnsi="Calibri"/>
        </w:rPr>
        <w:t>“</w:t>
      </w:r>
      <w:r w:rsidR="006B7835" w:rsidRPr="006B7835">
        <w:rPr>
          <w:rFonts w:ascii="Calibri" w:hAnsi="Calibri"/>
        </w:rPr>
        <w:t>Do not lie to me?</w:t>
      </w:r>
      <w:r w:rsidR="008E4D99">
        <w:rPr>
          <w:rFonts w:ascii="Calibri" w:hAnsi="Calibri"/>
        </w:rPr>
        <w:t>’”</w:t>
      </w:r>
      <w:r w:rsidR="006B7835" w:rsidRPr="006B7835">
        <w:rPr>
          <w:rFonts w:ascii="Calibri" w:hAnsi="Calibri"/>
        </w:rPr>
        <w:t xml:space="preserve"> 2 Kings 4:27-28 (CSB)</w:t>
      </w:r>
    </w:p>
    <w:p w14:paraId="7C301815" w14:textId="77777777" w:rsidR="006B7835" w:rsidRPr="006B7835" w:rsidRDefault="006B7835" w:rsidP="006B7835">
      <w:pPr>
        <w:spacing w:line="276" w:lineRule="auto"/>
        <w:rPr>
          <w:rFonts w:ascii="Calibri" w:hAnsi="Calibri"/>
        </w:rPr>
      </w:pPr>
    </w:p>
    <w:p w14:paraId="5C18D4C3" w14:textId="1E64EF42" w:rsidR="006B7835" w:rsidRPr="006B7835" w:rsidRDefault="006B7835" w:rsidP="006B7835">
      <w:pPr>
        <w:spacing w:line="276" w:lineRule="auto"/>
        <w:rPr>
          <w:rFonts w:ascii="Calibri" w:hAnsi="Calibri"/>
          <w:b/>
          <w:bCs/>
        </w:rPr>
      </w:pPr>
      <w:r w:rsidRPr="006B7835">
        <w:rPr>
          <w:rFonts w:ascii="Calibri" w:hAnsi="Calibri"/>
          <w:b/>
          <w:bCs/>
        </w:rPr>
        <w:t>3. STAY IN TOUCH</w:t>
      </w:r>
      <w:r w:rsidR="00681F9B">
        <w:rPr>
          <w:rFonts w:ascii="Calibri" w:hAnsi="Calibri"/>
          <w:b/>
          <w:bCs/>
        </w:rPr>
        <w:t>.</w:t>
      </w:r>
    </w:p>
    <w:p w14:paraId="3FA735D9" w14:textId="77777777" w:rsidR="006B7835" w:rsidRPr="006B7835" w:rsidRDefault="006B7835" w:rsidP="006B7835">
      <w:pPr>
        <w:spacing w:line="276" w:lineRule="auto"/>
        <w:rPr>
          <w:rFonts w:ascii="Calibri" w:hAnsi="Calibri"/>
        </w:rPr>
      </w:pPr>
    </w:p>
    <w:p w14:paraId="0CC9AD16" w14:textId="6EE58D3A" w:rsidR="006B7835" w:rsidRPr="006B7835" w:rsidRDefault="00061592" w:rsidP="006B7835">
      <w:pPr>
        <w:spacing w:line="276" w:lineRule="auto"/>
        <w:rPr>
          <w:rFonts w:ascii="Calibri" w:hAnsi="Calibri"/>
        </w:rPr>
      </w:pPr>
      <w:r>
        <w:rPr>
          <w:rFonts w:ascii="Calibri" w:hAnsi="Calibri"/>
        </w:rPr>
        <w:t>“</w:t>
      </w:r>
      <w:r w:rsidR="006B7835" w:rsidRPr="006B7835">
        <w:rPr>
          <w:rFonts w:ascii="Calibri" w:hAnsi="Calibri"/>
        </w:rPr>
        <w:t>When Elisha got to the house, he discovered the boy lying dead on his bed. So he went in, closed the door behind the two of them, and prayed to the Lord. Then he went up and lay on the boy: he put mouth to mouth, eye to eye, hand to hand. While he bent down over him, the boy’s flesh became warm. Elisha got up, went into the house, and paced back and forth. Then he went up and bent down over him again. The boy sneezed seven times and opened his eyes.</w:t>
      </w:r>
      <w:r>
        <w:rPr>
          <w:rFonts w:ascii="Calibri" w:hAnsi="Calibri"/>
        </w:rPr>
        <w:t>”</w:t>
      </w:r>
      <w:r w:rsidR="006B7835" w:rsidRPr="006B7835">
        <w:rPr>
          <w:rFonts w:ascii="Calibri" w:hAnsi="Calibri"/>
        </w:rPr>
        <w:t xml:space="preserve"> 2 Kings 4:32-35 (CSB)</w:t>
      </w:r>
    </w:p>
    <w:p w14:paraId="3001E402" w14:textId="77777777" w:rsidR="006B7835" w:rsidRPr="006B7835" w:rsidRDefault="006B7835" w:rsidP="006B7835">
      <w:pPr>
        <w:spacing w:line="276" w:lineRule="auto"/>
        <w:rPr>
          <w:rFonts w:ascii="Calibri" w:hAnsi="Calibri"/>
        </w:rPr>
      </w:pPr>
    </w:p>
    <w:p w14:paraId="12E548F9" w14:textId="79CA3F0A" w:rsidR="009D7446" w:rsidRPr="00DC760B" w:rsidRDefault="00061592" w:rsidP="009E4AB7">
      <w:pPr>
        <w:spacing w:line="276" w:lineRule="auto"/>
        <w:rPr>
          <w:rFonts w:ascii="Calibri" w:hAnsi="Calibri"/>
        </w:rPr>
      </w:pPr>
      <w:r>
        <w:rPr>
          <w:rFonts w:ascii="Calibri" w:hAnsi="Calibri"/>
        </w:rPr>
        <w:t>“</w:t>
      </w:r>
      <w:r w:rsidR="006B7835" w:rsidRPr="006B7835">
        <w:rPr>
          <w:rFonts w:ascii="Calibri" w:hAnsi="Calibri"/>
        </w:rPr>
        <w:t>He made the one who did not know sin to be sin for us, so that in him we might become the righteousness of God.</w:t>
      </w:r>
      <w:r>
        <w:rPr>
          <w:rFonts w:ascii="Calibri" w:hAnsi="Calibri"/>
        </w:rPr>
        <w:t>”</w:t>
      </w:r>
      <w:r w:rsidR="006B7835" w:rsidRPr="006B7835">
        <w:rPr>
          <w:rFonts w:ascii="Calibri" w:hAnsi="Calibri"/>
        </w:rPr>
        <w:t xml:space="preserve"> 2 Corinthians 5:21 (CSB)</w:t>
      </w: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B65B" w14:textId="77777777" w:rsidR="00B1785A" w:rsidRDefault="00B1785A">
      <w:r>
        <w:separator/>
      </w:r>
    </w:p>
  </w:endnote>
  <w:endnote w:type="continuationSeparator" w:id="0">
    <w:p w14:paraId="7CBDEB64" w14:textId="77777777" w:rsidR="00B1785A" w:rsidRDefault="00B1785A">
      <w:r>
        <w:continuationSeparator/>
      </w:r>
    </w:p>
  </w:endnote>
  <w:endnote w:type="continuationNotice" w:id="1">
    <w:p w14:paraId="14F4C8C0" w14:textId="77777777" w:rsidR="00B1785A" w:rsidRDefault="00B17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1E1D" w14:textId="77777777" w:rsidR="00E62CE5" w:rsidRDefault="00E62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D5DBE98" w:rsidR="000D064C" w:rsidRPr="00E001F4" w:rsidRDefault="00A11D21" w:rsidP="00A11D21">
    <w:pPr>
      <w:pStyle w:val="Footer"/>
      <w:rPr>
        <w:rFonts w:ascii="Calibri" w:hAnsi="Calibri"/>
      </w:rPr>
    </w:pPr>
    <w:r>
      <w:rPr>
        <w:rFonts w:ascii="Calibri" w:hAnsi="Calibri"/>
        <w:b/>
        <w:bCs/>
      </w:rPr>
      <w:tab/>
    </w:r>
    <w:r w:rsidR="00DC760B">
      <w:rPr>
        <w:rFonts w:ascii="Calibri" w:hAnsi="Calibri"/>
        <w:b/>
        <w:bCs/>
      </w:rPr>
      <w:t>Breakthrough</w:t>
    </w:r>
    <w:r w:rsidR="000D064C" w:rsidRPr="00E001F4">
      <w:rPr>
        <w:rFonts w:ascii="Calibri" w:hAnsi="Calibri"/>
        <w:b/>
        <w:bCs/>
      </w:rPr>
      <w:t>—</w:t>
    </w:r>
    <w:r w:rsidR="006B7835">
      <w:rPr>
        <w:rFonts w:ascii="Calibri" w:hAnsi="Calibri"/>
        <w:b/>
        <w:bCs/>
      </w:rPr>
      <w:t xml:space="preserve">When </w:t>
    </w:r>
    <w:proofErr w:type="gramStart"/>
    <w:r w:rsidR="006B7835">
      <w:rPr>
        <w:rFonts w:ascii="Calibri" w:hAnsi="Calibri"/>
        <w:b/>
        <w:bCs/>
      </w:rPr>
      <w:t>The</w:t>
    </w:r>
    <w:proofErr w:type="gramEnd"/>
    <w:r w:rsidR="006B7835">
      <w:rPr>
        <w:rFonts w:ascii="Calibri" w:hAnsi="Calibri"/>
        <w:b/>
        <w:bCs/>
      </w:rPr>
      <w:t xml:space="preserve"> Breakthroughs Break Down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CB44" w14:textId="77777777" w:rsidR="00E62CE5" w:rsidRDefault="00E62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0A6C4" w14:textId="77777777" w:rsidR="00B1785A" w:rsidRDefault="00B1785A">
      <w:r>
        <w:separator/>
      </w:r>
    </w:p>
  </w:footnote>
  <w:footnote w:type="continuationSeparator" w:id="0">
    <w:p w14:paraId="453462AC" w14:textId="77777777" w:rsidR="00B1785A" w:rsidRDefault="00B1785A">
      <w:r>
        <w:continuationSeparator/>
      </w:r>
    </w:p>
  </w:footnote>
  <w:footnote w:type="continuationNotice" w:id="1">
    <w:p w14:paraId="51A792FE" w14:textId="77777777" w:rsidR="00B1785A" w:rsidRDefault="00B178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2C0"/>
    <w:rsid w:val="00026902"/>
    <w:rsid w:val="00026CF2"/>
    <w:rsid w:val="000427BF"/>
    <w:rsid w:val="00044D9D"/>
    <w:rsid w:val="00045681"/>
    <w:rsid w:val="00046BD4"/>
    <w:rsid w:val="000529A4"/>
    <w:rsid w:val="00061592"/>
    <w:rsid w:val="00061C0E"/>
    <w:rsid w:val="000732B4"/>
    <w:rsid w:val="00082D3E"/>
    <w:rsid w:val="0008638E"/>
    <w:rsid w:val="00095757"/>
    <w:rsid w:val="000966E0"/>
    <w:rsid w:val="000A14EA"/>
    <w:rsid w:val="000A281F"/>
    <w:rsid w:val="000B327E"/>
    <w:rsid w:val="000C27DD"/>
    <w:rsid w:val="000D064C"/>
    <w:rsid w:val="000D6515"/>
    <w:rsid w:val="000E5645"/>
    <w:rsid w:val="000F352B"/>
    <w:rsid w:val="000F3E99"/>
    <w:rsid w:val="000F78CC"/>
    <w:rsid w:val="00100E61"/>
    <w:rsid w:val="00101707"/>
    <w:rsid w:val="00103BF3"/>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559C5"/>
    <w:rsid w:val="004816A2"/>
    <w:rsid w:val="004A349B"/>
    <w:rsid w:val="004A73C5"/>
    <w:rsid w:val="004B25B5"/>
    <w:rsid w:val="004C3050"/>
    <w:rsid w:val="004C5E5A"/>
    <w:rsid w:val="004D1C32"/>
    <w:rsid w:val="004E7372"/>
    <w:rsid w:val="004F0571"/>
    <w:rsid w:val="004F7185"/>
    <w:rsid w:val="00504A84"/>
    <w:rsid w:val="005135BB"/>
    <w:rsid w:val="00514E43"/>
    <w:rsid w:val="005250E7"/>
    <w:rsid w:val="00554E4A"/>
    <w:rsid w:val="0057422B"/>
    <w:rsid w:val="00582FFE"/>
    <w:rsid w:val="00585F84"/>
    <w:rsid w:val="005922EB"/>
    <w:rsid w:val="005B2103"/>
    <w:rsid w:val="005B43AA"/>
    <w:rsid w:val="005B5A7B"/>
    <w:rsid w:val="005C25AD"/>
    <w:rsid w:val="005C5ABF"/>
    <w:rsid w:val="005D45B6"/>
    <w:rsid w:val="005E1B8C"/>
    <w:rsid w:val="005E3D64"/>
    <w:rsid w:val="005E7A87"/>
    <w:rsid w:val="0062720A"/>
    <w:rsid w:val="00631CBE"/>
    <w:rsid w:val="006652C7"/>
    <w:rsid w:val="006666D7"/>
    <w:rsid w:val="00672F9E"/>
    <w:rsid w:val="00676E96"/>
    <w:rsid w:val="00681F9B"/>
    <w:rsid w:val="006A149D"/>
    <w:rsid w:val="006A24A7"/>
    <w:rsid w:val="006A6FCB"/>
    <w:rsid w:val="006B7835"/>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375C8"/>
    <w:rsid w:val="0084063F"/>
    <w:rsid w:val="00861BBA"/>
    <w:rsid w:val="00866B7A"/>
    <w:rsid w:val="00870C4A"/>
    <w:rsid w:val="00872B1A"/>
    <w:rsid w:val="00873D30"/>
    <w:rsid w:val="00890144"/>
    <w:rsid w:val="00894E92"/>
    <w:rsid w:val="00895E2E"/>
    <w:rsid w:val="008B120A"/>
    <w:rsid w:val="008B653B"/>
    <w:rsid w:val="008C311A"/>
    <w:rsid w:val="008C653F"/>
    <w:rsid w:val="008D3643"/>
    <w:rsid w:val="008E4D99"/>
    <w:rsid w:val="00903A30"/>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35BE"/>
    <w:rsid w:val="009D7446"/>
    <w:rsid w:val="009E04CE"/>
    <w:rsid w:val="009E4AB7"/>
    <w:rsid w:val="009E5D50"/>
    <w:rsid w:val="009F6672"/>
    <w:rsid w:val="00A0763F"/>
    <w:rsid w:val="00A11D21"/>
    <w:rsid w:val="00A43A90"/>
    <w:rsid w:val="00A51274"/>
    <w:rsid w:val="00A51B63"/>
    <w:rsid w:val="00A64FC4"/>
    <w:rsid w:val="00A722C1"/>
    <w:rsid w:val="00A83591"/>
    <w:rsid w:val="00A93495"/>
    <w:rsid w:val="00AA5ED6"/>
    <w:rsid w:val="00AB12C5"/>
    <w:rsid w:val="00AC1B83"/>
    <w:rsid w:val="00AD59D2"/>
    <w:rsid w:val="00AF468A"/>
    <w:rsid w:val="00AF4B30"/>
    <w:rsid w:val="00B03B8B"/>
    <w:rsid w:val="00B10327"/>
    <w:rsid w:val="00B158DB"/>
    <w:rsid w:val="00B1785A"/>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F29"/>
    <w:rsid w:val="00DA0349"/>
    <w:rsid w:val="00DA7996"/>
    <w:rsid w:val="00DB1DDD"/>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2CE5"/>
    <w:rsid w:val="00E64AE0"/>
    <w:rsid w:val="00E667AB"/>
    <w:rsid w:val="00E75A9B"/>
    <w:rsid w:val="00E76851"/>
    <w:rsid w:val="00E80CE9"/>
    <w:rsid w:val="00E91EAD"/>
    <w:rsid w:val="00EB25BB"/>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79</TotalTime>
  <Pages>13</Pages>
  <Words>4345</Words>
  <Characters>24772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2023-01-17T21:10:00Z</cp:lastPrinted>
  <dcterms:created xsi:type="dcterms:W3CDTF">2023-02-17T04:49:00Z</dcterms:created>
  <dcterms:modified xsi:type="dcterms:W3CDTF">2023-02-22T15:37:00Z</dcterms:modified>
  <cp:category/>
</cp:coreProperties>
</file>